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5A7" w:rsidRPr="00291F81" w:rsidRDefault="007E53A0" w:rsidP="006B40BE">
      <w:pPr>
        <w:pStyle w:val="1-Kop1MemoCorversenBS"/>
        <w:numPr>
          <w:ilvl w:val="0"/>
          <w:numId w:val="0"/>
        </w:numPr>
        <w:ind w:left="425" w:hanging="425"/>
      </w:pPr>
      <w:bookmarkStart w:id="0" w:name="_Toc1461635"/>
      <w:bookmarkStart w:id="1" w:name="_Toc421531246"/>
      <w:bookmarkStart w:id="2" w:name="_Hlk512691279"/>
      <w:bookmarkStart w:id="3" w:name="_Toc172539785"/>
      <w:r>
        <w:t>B</w:t>
      </w:r>
      <w:r w:rsidR="000055A7" w:rsidRPr="00291F81">
        <w:t xml:space="preserve">ijlage </w:t>
      </w:r>
      <w:r w:rsidR="0094259E">
        <w:t>I</w:t>
      </w:r>
      <w:r w:rsidR="000055A7" w:rsidRPr="00291F81">
        <w:t xml:space="preserve"> Aanmeldings</w:t>
      </w:r>
      <w:bookmarkEnd w:id="0"/>
      <w:r w:rsidR="000055A7" w:rsidRPr="00291F81">
        <w:t>formulier</w:t>
      </w:r>
      <w:bookmarkEnd w:id="3"/>
    </w:p>
    <w:p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rsidR="000055A7" w:rsidRPr="00291F81" w:rsidRDefault="000055A7" w:rsidP="00291F81">
      <w:pPr>
        <w:tabs>
          <w:tab w:val="left" w:pos="709"/>
        </w:tabs>
        <w:spacing w:line="280" w:lineRule="atLeast"/>
      </w:pPr>
    </w:p>
    <w:p w:rsidR="000055A7" w:rsidRPr="00291F81" w:rsidRDefault="000055A7" w:rsidP="00291F81">
      <w:pPr>
        <w:spacing w:line="280" w:lineRule="atLeast"/>
        <w:rPr>
          <w:color w:val="00B0F0"/>
        </w:rPr>
      </w:pPr>
      <w:r w:rsidRPr="00291F81">
        <w:t>Ondergetekende wenst zich door middel van dit volledig ingevulde en ondertekende Aanmeldingsformulier aan te melden voor de selectiefase van de Europese</w:t>
      </w:r>
      <w:r w:rsidR="00AC3270">
        <w:t xml:space="preserve"> </w:t>
      </w:r>
      <w:r w:rsidRPr="00291F81">
        <w:t>niet-openbare proced</w:t>
      </w:r>
      <w:r w:rsidRPr="0094259E">
        <w:t xml:space="preserve">ure </w:t>
      </w:r>
      <w:r w:rsidR="0094259E" w:rsidRPr="0094259E">
        <w:t>civieltechnische ingenieursdiensten “Integrale wijkrenovatie Dorp-Zuid te Bergschenhoek”</w:t>
      </w:r>
      <w:r w:rsidR="0094259E">
        <w:t>.</w:t>
      </w:r>
    </w:p>
    <w:p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rsidTr="006B40BE">
        <w:tc>
          <w:tcPr>
            <w:tcW w:w="567"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rsidTr="006B40BE">
        <w:tc>
          <w:tcPr>
            <w:tcW w:w="567"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rsidTr="006B40BE">
        <w:tc>
          <w:tcPr>
            <w:tcW w:w="567"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Hij voldoet aan de geschiktheidseisen (hoofdstuk De uitsluitingsgronden en minimumeisen).</w:t>
            </w:r>
          </w:p>
        </w:tc>
      </w:tr>
      <w:tr w:rsidR="000055A7" w:rsidRPr="00291F81" w:rsidTr="006B40BE">
        <w:tc>
          <w:tcPr>
            <w:tcW w:w="567"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rsidR="006F2FD2" w:rsidRDefault="006F2FD2" w:rsidP="006F2FD2">
      <w:pPr>
        <w:jc w:val="both"/>
        <w:rPr>
          <w:rFonts w:ascii="Trebuchet MS" w:hAnsi="Trebuchet MS"/>
          <w:b/>
        </w:rPr>
      </w:pPr>
    </w:p>
    <w:p w:rsidR="006F2FD2" w:rsidRPr="0098542A" w:rsidRDefault="006F2FD2" w:rsidP="006F2FD2">
      <w:pPr>
        <w:jc w:val="both"/>
        <w:rPr>
          <w:rFonts w:ascii="Trebuchet MS" w:hAnsi="Trebuchet MS"/>
        </w:rPr>
      </w:pPr>
      <w:r w:rsidRPr="0098542A">
        <w:rPr>
          <w:rFonts w:ascii="Trebuchet MS" w:hAnsi="Trebuchet MS"/>
          <w:b/>
        </w:rPr>
        <w:t>Verklaring Russische betrokkenheid</w:t>
      </w:r>
    </w:p>
    <w:p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rsidR="006F2FD2" w:rsidRPr="0098542A" w:rsidRDefault="006F2FD2" w:rsidP="006F2FD2">
      <w:pPr>
        <w:jc w:val="both"/>
        <w:rPr>
          <w:rFonts w:ascii="Trebuchet MS" w:hAnsi="Trebuchet MS"/>
        </w:rPr>
      </w:pPr>
    </w:p>
    <w:p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rsidR="006F2FD2" w:rsidRPr="0098542A" w:rsidRDefault="00321507" w:rsidP="00BD44BF">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natuurlijke personen, bedrijven, entiteiten of organen) niet gevestigd zijn in Rusland;</w:t>
      </w:r>
    </w:p>
    <w:p w:rsidR="006F2FD2" w:rsidRPr="005E507A" w:rsidRDefault="00321507" w:rsidP="00BD44BF">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rsidR="006F2FD2" w:rsidRPr="0098542A" w:rsidRDefault="006F2FD2" w:rsidP="00BD44BF">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rsidR="006F2FD2" w:rsidRPr="0098542A" w:rsidRDefault="006F2FD2" w:rsidP="00BD44BF">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rsidR="000055A7" w:rsidRDefault="000055A7"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Default="0094259E" w:rsidP="00291F81">
      <w:pPr>
        <w:spacing w:line="280" w:lineRule="atLeast"/>
      </w:pPr>
    </w:p>
    <w:p w:rsidR="0094259E" w:rsidRPr="00291F81" w:rsidRDefault="0094259E"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5A7" w:rsidRPr="006B40BE" w:rsidRDefault="000055A7" w:rsidP="00291F81">
            <w:pPr>
              <w:spacing w:line="280" w:lineRule="atLeast"/>
              <w:rPr>
                <w:b/>
              </w:rPr>
            </w:pPr>
            <w:r w:rsidRPr="006B40BE">
              <w:rPr>
                <w:b/>
              </w:rPr>
              <w:t>Getekend voor akkoord:</w:t>
            </w: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p w:rsidR="000055A7" w:rsidRPr="00291F81" w:rsidRDefault="000055A7" w:rsidP="00291F81">
            <w:pPr>
              <w:spacing w:line="280" w:lineRule="atLeast"/>
            </w:pP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94259E">
            <w:pPr>
              <w:tabs>
                <w:tab w:val="left" w:pos="2820"/>
              </w:tabs>
              <w:spacing w:line="280" w:lineRule="atLeast"/>
            </w:pPr>
            <w:r w:rsidRPr="00291F81">
              <w:t>Datum:</w:t>
            </w:r>
            <w:r w:rsidR="0094259E">
              <w:tab/>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6B40BE">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bookmarkEnd w:id="1"/>
    </w:tbl>
    <w:p w:rsidR="000055A7" w:rsidRPr="00291F81" w:rsidRDefault="000055A7" w:rsidP="00291F81">
      <w:pPr>
        <w:spacing w:line="280" w:lineRule="atLeast"/>
        <w:rPr>
          <w:rFonts w:cs="Arial"/>
          <w:b/>
          <w:bCs/>
          <w:i/>
          <w:color w:val="00B0F0"/>
          <w:kern w:val="32"/>
        </w:rPr>
      </w:pPr>
      <w:r w:rsidRPr="00291F81">
        <w:rPr>
          <w:b/>
          <w:color w:val="00B0F0"/>
        </w:rPr>
        <w:br w:type="page"/>
      </w:r>
    </w:p>
    <w:p w:rsidR="000055A7" w:rsidRPr="0094259E" w:rsidRDefault="0094259E" w:rsidP="0094259E">
      <w:pPr>
        <w:pStyle w:val="1-Kop1MemoCorversenBS"/>
        <w:numPr>
          <w:ilvl w:val="0"/>
          <w:numId w:val="0"/>
        </w:numPr>
        <w:ind w:left="425" w:hanging="425"/>
        <w:rPr>
          <w:color w:val="00B0F0"/>
        </w:rPr>
      </w:pPr>
      <w:bookmarkStart w:id="4" w:name="_Toc172539786"/>
      <w:r>
        <w:lastRenderedPageBreak/>
        <w:t>Bijlage II</w:t>
      </w:r>
      <w:r w:rsidR="000055A7" w:rsidRPr="00291F81">
        <w:t xml:space="preserve"> Uniform Europees Aanbestedingsdocument</w:t>
      </w:r>
      <w:bookmarkEnd w:id="4"/>
    </w:p>
    <w:p w:rsidR="000055A7" w:rsidRPr="00291F81" w:rsidRDefault="000055A7" w:rsidP="00291F81">
      <w:pPr>
        <w:spacing w:line="280" w:lineRule="atLeast"/>
        <w:rPr>
          <w:color w:val="00B0F0"/>
        </w:rPr>
      </w:pPr>
    </w:p>
    <w:p w:rsidR="000055A7" w:rsidRPr="00291F81" w:rsidRDefault="000055A7" w:rsidP="00291F81">
      <w:pPr>
        <w:spacing w:line="280" w:lineRule="atLeast"/>
        <w:rPr>
          <w:rFonts w:cs="Arial"/>
          <w:bCs/>
          <w:i/>
          <w:color w:val="00B0F0"/>
          <w:kern w:val="32"/>
        </w:rPr>
      </w:pPr>
    </w:p>
    <w:p w:rsidR="000055A7" w:rsidRPr="00291F81" w:rsidRDefault="000055A7" w:rsidP="00291F81">
      <w:pPr>
        <w:spacing w:line="280" w:lineRule="atLeast"/>
        <w:rPr>
          <w:rFonts w:cs="Arial"/>
          <w:bCs/>
          <w:i/>
          <w:color w:val="00B0F0"/>
          <w:kern w:val="32"/>
        </w:rPr>
      </w:pPr>
      <w:r w:rsidRPr="00291F81">
        <w:rPr>
          <w:color w:val="00B0F0"/>
        </w:rPr>
        <w:br w:type="page"/>
      </w:r>
    </w:p>
    <w:p w:rsidR="0094259E" w:rsidRPr="0094259E" w:rsidRDefault="0094259E" w:rsidP="0094259E">
      <w:pPr>
        <w:pStyle w:val="1-Kop1MemoCorversenBS"/>
        <w:numPr>
          <w:ilvl w:val="0"/>
          <w:numId w:val="0"/>
        </w:numPr>
        <w:ind w:left="425" w:hanging="425"/>
      </w:pPr>
      <w:bookmarkStart w:id="5" w:name="_Toc172539787"/>
      <w:bookmarkStart w:id="6" w:name="_Toc1050335"/>
      <w:r w:rsidRPr="0094259E">
        <w:lastRenderedPageBreak/>
        <w:t>Bijlage III Algemene Inkoopvoorwaarden Leveringen en Diensten Lansingerland 2019</w:t>
      </w:r>
      <w:bookmarkEnd w:id="5"/>
    </w:p>
    <w:p w:rsidR="0094259E" w:rsidRPr="006F2FD2" w:rsidRDefault="0094259E" w:rsidP="0094259E">
      <w:pPr>
        <w:spacing w:line="280" w:lineRule="atLeast"/>
        <w:rPr>
          <w:rFonts w:cs="Arial"/>
          <w:bCs/>
          <w:i/>
          <w:color w:val="00B0F0"/>
          <w:kern w:val="32"/>
        </w:rPr>
      </w:pPr>
      <w:r w:rsidRPr="00291F81">
        <w:rPr>
          <w:color w:val="00B0F0"/>
        </w:rPr>
        <w:br w:type="page"/>
      </w:r>
    </w:p>
    <w:p w:rsidR="0094259E" w:rsidRPr="0094259E" w:rsidRDefault="0094259E" w:rsidP="0094259E">
      <w:pPr>
        <w:pStyle w:val="1-Kop1MemoCorversenBS"/>
        <w:numPr>
          <w:ilvl w:val="0"/>
          <w:numId w:val="0"/>
        </w:numPr>
        <w:ind w:left="425" w:hanging="425"/>
      </w:pPr>
      <w:bookmarkStart w:id="7" w:name="_Toc51168872"/>
      <w:bookmarkStart w:id="8" w:name="_Toc75678771"/>
      <w:bookmarkStart w:id="9" w:name="_Toc172539788"/>
      <w:r w:rsidRPr="0094259E">
        <w:lastRenderedPageBreak/>
        <w:t>Bijlage IV Bouwblokken Social Return</w:t>
      </w:r>
      <w:bookmarkEnd w:id="7"/>
      <w:bookmarkEnd w:id="8"/>
      <w:bookmarkEnd w:id="9"/>
    </w:p>
    <w:p w:rsidR="0094259E" w:rsidRPr="004F1DE7" w:rsidRDefault="0094259E" w:rsidP="0094259E">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rsidR="0094259E" w:rsidRPr="004F1DE7" w:rsidRDefault="0094259E" w:rsidP="0094259E">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rsidR="0094259E" w:rsidRPr="004F1DE7" w:rsidRDefault="0094259E" w:rsidP="0094259E">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rsidR="0094259E" w:rsidRPr="004F1DE7" w:rsidRDefault="0094259E" w:rsidP="0094259E">
      <w:pPr>
        <w:spacing w:line="280" w:lineRule="atLeast"/>
        <w:jc w:val="both"/>
        <w:rPr>
          <w:rFonts w:ascii="Trebuchet MS" w:hAnsi="Trebuchet MS" w:cs="Arial"/>
        </w:rPr>
      </w:pPr>
    </w:p>
    <w:p w:rsidR="0094259E" w:rsidRPr="00861D44" w:rsidRDefault="0094259E" w:rsidP="0094259E">
      <w:pPr>
        <w:jc w:val="both"/>
        <w:rPr>
          <w:rFonts w:cs="Arial"/>
          <w:b/>
          <w:bCs/>
          <w:szCs w:val="19"/>
        </w:rPr>
      </w:pPr>
      <w:r w:rsidRPr="00861D44">
        <w:rPr>
          <w:rFonts w:cs="Arial"/>
          <w:b/>
          <w:bCs/>
          <w:szCs w:val="19"/>
        </w:rPr>
        <w:t>Bouwblokkenschema regio’s Haaglanden en Zuid-Holland Centraal</w:t>
      </w:r>
    </w:p>
    <w:p w:rsidR="0094259E" w:rsidRPr="00861D44" w:rsidRDefault="0094259E" w:rsidP="0094259E">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94259E" w:rsidRPr="00861D44" w:rsidTr="0094259E">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Waarde per jaar op basis van 36 uur</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€ 5.000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€ 10.000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€ 5.000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€ 7.500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€ 25.000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tcPr>
          <w:p w:rsidR="0094259E" w:rsidRPr="00861D44" w:rsidRDefault="0094259E" w:rsidP="0094259E">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rsidR="0094259E" w:rsidRPr="00861D44" w:rsidRDefault="0094259E" w:rsidP="0094259E">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rsidR="0094259E" w:rsidRPr="00861D44" w:rsidRDefault="0094259E" w:rsidP="0094259E">
            <w:pPr>
              <w:jc w:val="both"/>
              <w:rPr>
                <w:rFonts w:eastAsia="Calibri"/>
                <w:szCs w:val="19"/>
                <w:lang w:eastAsia="en-US"/>
              </w:rPr>
            </w:pPr>
            <w:r>
              <w:rPr>
                <w:rFonts w:eastAsia="Calibri"/>
                <w:szCs w:val="19"/>
                <w:lang w:eastAsia="en-US"/>
              </w:rPr>
              <w:t>€ 15.000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€ 50.000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€ 10.000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Gemaakte kosten</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€ 25.000</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€ 10.000</w:t>
            </w:r>
          </w:p>
        </w:tc>
      </w:tr>
    </w:tbl>
    <w:p w:rsidR="0094259E" w:rsidRPr="00861D44" w:rsidRDefault="0094259E" w:rsidP="0094259E">
      <w:pPr>
        <w:jc w:val="both"/>
        <w:rPr>
          <w:rFonts w:eastAsia="Calibri"/>
          <w:szCs w:val="19"/>
          <w:lang w:eastAsia="en-US"/>
        </w:rPr>
      </w:pPr>
    </w:p>
    <w:p w:rsidR="0094259E" w:rsidRPr="00165E39" w:rsidRDefault="0094259E" w:rsidP="0094259E">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rsidR="0094259E" w:rsidRPr="00165E39" w:rsidRDefault="0094259E" w:rsidP="0094259E">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rsidR="0094259E" w:rsidRPr="00165E39" w:rsidRDefault="0094259E" w:rsidP="0094259E">
      <w:pPr>
        <w:jc w:val="both"/>
        <w:rPr>
          <w:rFonts w:eastAsia="Calibri"/>
          <w:szCs w:val="19"/>
          <w:lang w:eastAsia="en-US"/>
        </w:rPr>
      </w:pPr>
      <w:r w:rsidRPr="00165E39">
        <w:rPr>
          <w:rFonts w:eastAsia="Calibri"/>
          <w:szCs w:val="19"/>
          <w:lang w:eastAsia="en-US"/>
        </w:rPr>
        <w:t>Kandidaat gestart binnen 12 maanden voorafgaand aan contract mag meetellen.</w:t>
      </w:r>
    </w:p>
    <w:p w:rsidR="0094259E" w:rsidRPr="00165E39" w:rsidRDefault="0094259E" w:rsidP="0094259E">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rsidR="0094259E" w:rsidRDefault="0094259E" w:rsidP="0094259E">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rsidR="0094259E" w:rsidRPr="00861D44" w:rsidRDefault="0094259E" w:rsidP="0094259E">
      <w:pPr>
        <w:numPr>
          <w:ilvl w:val="0"/>
          <w:numId w:val="32"/>
        </w:numPr>
        <w:spacing w:line="260" w:lineRule="atLeast"/>
        <w:jc w:val="both"/>
        <w:rPr>
          <w:rFonts w:cs="Arial"/>
          <w:b/>
          <w:bCs/>
          <w:szCs w:val="19"/>
        </w:rPr>
      </w:pPr>
      <w:r w:rsidRPr="00861D44">
        <w:rPr>
          <w:rFonts w:cs="Arial"/>
          <w:b/>
          <w:bCs/>
          <w:szCs w:val="19"/>
        </w:rPr>
        <w:lastRenderedPageBreak/>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94259E" w:rsidRPr="00861D44" w:rsidTr="0094259E">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Waarde per jaar op basis van 36 uur</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Waarde traject</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Betaalde factuur</w:t>
            </w:r>
          </w:p>
        </w:tc>
      </w:tr>
    </w:tbl>
    <w:p w:rsidR="0094259E" w:rsidRPr="00861D44" w:rsidRDefault="0094259E" w:rsidP="0094259E">
      <w:pPr>
        <w:jc w:val="both"/>
        <w:rPr>
          <w:rFonts w:eastAsia="Calibri"/>
          <w:szCs w:val="19"/>
          <w:lang w:eastAsia="en-US"/>
        </w:rPr>
      </w:pPr>
    </w:p>
    <w:p w:rsidR="0094259E" w:rsidRPr="00861D44" w:rsidRDefault="0094259E" w:rsidP="0094259E">
      <w:pPr>
        <w:jc w:val="both"/>
        <w:rPr>
          <w:rFonts w:eastAsia="Calibri"/>
          <w:szCs w:val="19"/>
          <w:lang w:eastAsia="en-US"/>
        </w:rPr>
      </w:pPr>
      <w:r w:rsidRPr="00861D44">
        <w:rPr>
          <w:rFonts w:eastAsia="Calibri"/>
          <w:szCs w:val="19"/>
          <w:lang w:eastAsia="en-US"/>
        </w:rPr>
        <w:t xml:space="preserve">Bent u sociaal ondernemer en wilt u in aanmerking komen voor een social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rsidR="0094259E" w:rsidRPr="00861D44" w:rsidRDefault="0094259E" w:rsidP="0094259E">
      <w:pPr>
        <w:jc w:val="both"/>
        <w:rPr>
          <w:rFonts w:eastAsia="Calibri"/>
          <w:szCs w:val="19"/>
          <w:lang w:eastAsia="en-US"/>
        </w:rPr>
      </w:pPr>
    </w:p>
    <w:p w:rsidR="0094259E" w:rsidRPr="00861D44" w:rsidRDefault="0094259E" w:rsidP="0094259E">
      <w:pPr>
        <w:jc w:val="both"/>
        <w:rPr>
          <w:rFonts w:eastAsia="Calibri"/>
          <w:szCs w:val="19"/>
          <w:lang w:eastAsia="en-US"/>
        </w:rPr>
      </w:pPr>
    </w:p>
    <w:p w:rsidR="0094259E" w:rsidRPr="00861D44" w:rsidRDefault="0094259E" w:rsidP="0094259E">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94259E" w:rsidRPr="00861D44" w:rsidTr="0094259E">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4259E" w:rsidRPr="00861D44" w:rsidRDefault="0094259E" w:rsidP="0094259E">
            <w:pPr>
              <w:jc w:val="both"/>
              <w:rPr>
                <w:rFonts w:eastAsia="Calibri"/>
                <w:szCs w:val="19"/>
                <w:lang w:eastAsia="en-US"/>
              </w:rPr>
            </w:pPr>
            <w:r w:rsidRPr="00861D44">
              <w:rPr>
                <w:rFonts w:eastAsia="Calibri"/>
                <w:szCs w:val="19"/>
                <w:lang w:eastAsia="en-US"/>
              </w:rPr>
              <w:t>Waarde per jaar op basis van 36 uur</w:t>
            </w:r>
          </w:p>
        </w:tc>
      </w:tr>
      <w:tr w:rsidR="0094259E" w:rsidRPr="00861D44" w:rsidTr="0094259E">
        <w:tc>
          <w:tcPr>
            <w:tcW w:w="254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rsidR="0094259E" w:rsidRPr="00861D44" w:rsidRDefault="0094259E" w:rsidP="0094259E">
            <w:pPr>
              <w:jc w:val="both"/>
              <w:rPr>
                <w:rFonts w:eastAsia="Calibri"/>
                <w:szCs w:val="19"/>
                <w:lang w:eastAsia="en-US"/>
              </w:rPr>
            </w:pPr>
            <w:r w:rsidRPr="00861D44">
              <w:rPr>
                <w:rFonts w:eastAsia="Calibri"/>
                <w:szCs w:val="19"/>
                <w:lang w:eastAsia="en-US"/>
              </w:rPr>
              <w:t>€ 1.000 per dag of waarde van het traject</w:t>
            </w:r>
          </w:p>
        </w:tc>
      </w:tr>
    </w:tbl>
    <w:p w:rsidR="0094259E" w:rsidRPr="00861D44" w:rsidRDefault="0094259E" w:rsidP="0094259E">
      <w:pPr>
        <w:jc w:val="both"/>
        <w:rPr>
          <w:rFonts w:eastAsia="Calibri"/>
          <w:szCs w:val="19"/>
          <w:lang w:eastAsia="en-US"/>
        </w:rPr>
      </w:pPr>
    </w:p>
    <w:p w:rsidR="0094259E" w:rsidRPr="004F1DE7" w:rsidRDefault="0094259E" w:rsidP="0094259E">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rsidR="0094259E" w:rsidRPr="004F1DE7" w:rsidRDefault="0094259E" w:rsidP="0094259E">
      <w:pPr>
        <w:spacing w:line="280" w:lineRule="atLeast"/>
        <w:jc w:val="both"/>
        <w:rPr>
          <w:rFonts w:ascii="Trebuchet MS" w:hAnsi="Trebuchet MS" w:cs="Arial"/>
        </w:rPr>
      </w:pPr>
    </w:p>
    <w:p w:rsidR="0094259E" w:rsidRPr="004F1DE7" w:rsidRDefault="0094259E" w:rsidP="0094259E">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rsidR="0094259E" w:rsidRPr="004F1DE7" w:rsidRDefault="0094259E" w:rsidP="0094259E">
      <w:pPr>
        <w:spacing w:line="280" w:lineRule="atLeast"/>
        <w:jc w:val="both"/>
        <w:rPr>
          <w:rFonts w:ascii="Trebuchet MS" w:hAnsi="Trebuchet MS" w:cs="Arial"/>
        </w:rPr>
      </w:pPr>
    </w:p>
    <w:p w:rsidR="0094259E" w:rsidRPr="004F1DE7" w:rsidRDefault="0094259E" w:rsidP="0094259E">
      <w:pPr>
        <w:spacing w:line="280" w:lineRule="atLeast"/>
        <w:jc w:val="both"/>
        <w:rPr>
          <w:rFonts w:ascii="Trebuchet MS" w:hAnsi="Trebuchet MS" w:cs="Arial"/>
          <w:b/>
          <w:bCs/>
        </w:rPr>
      </w:pPr>
      <w:r w:rsidRPr="004F1DE7">
        <w:rPr>
          <w:rFonts w:ascii="Trebuchet MS" w:hAnsi="Trebuchet MS" w:cs="Arial"/>
          <w:b/>
          <w:bCs/>
        </w:rPr>
        <w:t>Toelichting stagiaires en leerlingen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Deze laatstgenoemde doelgroepen zijn voor gemeenten een belangrijke doelgroep, waarop ook taakstellingen zijn geformuleerd.</w:t>
      </w:r>
    </w:p>
    <w:p w:rsidR="0094259E" w:rsidRPr="004F1DE7" w:rsidRDefault="0094259E" w:rsidP="0094259E">
      <w:pPr>
        <w:spacing w:line="280" w:lineRule="atLeast"/>
        <w:jc w:val="both"/>
        <w:rPr>
          <w:rFonts w:ascii="Trebuchet MS" w:hAnsi="Trebuchet MS" w:cs="Arial"/>
        </w:rPr>
      </w:pPr>
    </w:p>
    <w:p w:rsidR="0094259E" w:rsidRPr="004F1DE7" w:rsidRDefault="0094259E" w:rsidP="0094259E">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 xml:space="preserve">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w:t>
      </w:r>
      <w:r w:rsidRPr="004F1DE7">
        <w:rPr>
          <w:rFonts w:ascii="Trebuchet MS" w:hAnsi="Trebuchet MS" w:cs="Arial"/>
        </w:rPr>
        <w:lastRenderedPageBreak/>
        <w:t>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rsidR="0094259E" w:rsidRPr="004F1DE7" w:rsidRDefault="0094259E" w:rsidP="0094259E">
      <w:pPr>
        <w:spacing w:line="280" w:lineRule="atLeast"/>
        <w:jc w:val="both"/>
        <w:rPr>
          <w:rFonts w:ascii="Trebuchet MS" w:hAnsi="Trebuchet MS" w:cs="Arial"/>
        </w:rPr>
      </w:pPr>
    </w:p>
    <w:p w:rsidR="0094259E" w:rsidRPr="004F1DE7" w:rsidRDefault="0094259E" w:rsidP="0094259E">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rsidR="0094259E" w:rsidRPr="004F1DE7" w:rsidRDefault="0094259E" w:rsidP="0094259E">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rsidR="0094259E" w:rsidRPr="004F1DE7" w:rsidRDefault="0094259E" w:rsidP="0094259E">
      <w:pPr>
        <w:spacing w:line="280" w:lineRule="atLeast"/>
        <w:jc w:val="both"/>
        <w:rPr>
          <w:rFonts w:ascii="Trebuchet MS" w:hAnsi="Trebuchet MS" w:cs="Arial"/>
        </w:rPr>
      </w:pPr>
    </w:p>
    <w:p w:rsidR="0094259E" w:rsidRPr="004F1DE7" w:rsidRDefault="0094259E" w:rsidP="0094259E">
      <w:pPr>
        <w:spacing w:line="280" w:lineRule="atLeast"/>
        <w:jc w:val="both"/>
        <w:rPr>
          <w:rFonts w:ascii="Trebuchet MS" w:hAnsi="Trebuchet MS" w:cs="Arial"/>
          <w:b/>
          <w:bCs/>
        </w:rPr>
      </w:pPr>
      <w:r w:rsidRPr="004F1DE7">
        <w:rPr>
          <w:rFonts w:ascii="Trebuchet MS" w:hAnsi="Trebuchet MS" w:cs="Arial"/>
          <w:b/>
          <w:bCs/>
        </w:rPr>
        <w:t>Opleidingskosten</w:t>
      </w:r>
    </w:p>
    <w:p w:rsidR="0094259E" w:rsidRPr="004F1DE7" w:rsidRDefault="0094259E" w:rsidP="0094259E">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rsidR="0094259E" w:rsidRPr="00291F81" w:rsidRDefault="0094259E" w:rsidP="0094259E">
      <w:pPr>
        <w:autoSpaceDE w:val="0"/>
        <w:autoSpaceDN w:val="0"/>
        <w:adjustRightInd w:val="0"/>
        <w:spacing w:line="280" w:lineRule="atLeast"/>
        <w:jc w:val="both"/>
        <w:rPr>
          <w:rFonts w:cs="Arial-OneByteIdentityH"/>
        </w:rPr>
      </w:pPr>
    </w:p>
    <w:p w:rsidR="0094259E" w:rsidRDefault="0094259E" w:rsidP="0094259E">
      <w:pPr>
        <w:pStyle w:val="1-Kop1MemoCorversenBS"/>
        <w:numPr>
          <w:ilvl w:val="0"/>
          <w:numId w:val="0"/>
        </w:numPr>
        <w:ind w:left="425" w:hanging="425"/>
      </w:pPr>
      <w:r w:rsidRPr="00291F81">
        <w:rPr>
          <w:color w:val="00B0F0"/>
        </w:rPr>
        <w:br w:type="page"/>
      </w:r>
    </w:p>
    <w:p w:rsidR="000055A7" w:rsidRPr="00291F81" w:rsidRDefault="00452393" w:rsidP="00E56747">
      <w:pPr>
        <w:pStyle w:val="1-Kop1MemoCorversenBS"/>
        <w:numPr>
          <w:ilvl w:val="0"/>
          <w:numId w:val="0"/>
        </w:numPr>
        <w:ind w:left="425" w:hanging="425"/>
      </w:pPr>
      <w:bookmarkStart w:id="10" w:name="_Toc172539789"/>
      <w:r>
        <w:lastRenderedPageBreak/>
        <w:t>Bijlage V</w:t>
      </w:r>
      <w:r w:rsidR="000055A7" w:rsidRPr="00291F81">
        <w:t xml:space="preserve"> Formulier Kerncompetentie(s)</w:t>
      </w:r>
      <w:bookmarkEnd w:id="6"/>
      <w:bookmarkEnd w:id="10"/>
      <w:r w:rsidR="000055A7" w:rsidRPr="00291F81">
        <w:t xml:space="preserve"> </w:t>
      </w:r>
    </w:p>
    <w:p w:rsidR="000055A7" w:rsidRPr="00291F81" w:rsidRDefault="000055A7" w:rsidP="00E56747">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rsidR="000055A7" w:rsidRPr="00291F81" w:rsidRDefault="000055A7" w:rsidP="00291F81">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0055A7" w:rsidRPr="00291F81" w:rsidTr="00E56747">
        <w:trPr>
          <w:trHeight w:val="274"/>
        </w:trPr>
        <w:tc>
          <w:tcPr>
            <w:tcW w:w="9776" w:type="dxa"/>
            <w:gridSpan w:val="2"/>
            <w:shd w:val="clear" w:color="auto" w:fill="D9D9D9" w:themeFill="background1" w:themeFillShade="D9"/>
            <w:vAlign w:val="center"/>
          </w:tcPr>
          <w:p w:rsidR="000055A7" w:rsidRPr="00E56747" w:rsidRDefault="000055A7" w:rsidP="00291F81">
            <w:pPr>
              <w:spacing w:line="280" w:lineRule="atLeast"/>
              <w:jc w:val="both"/>
              <w:rPr>
                <w:b/>
                <w:color w:val="FFFFFF"/>
              </w:rPr>
            </w:pPr>
            <w:r w:rsidRPr="00E56747">
              <w:rPr>
                <w:b/>
              </w:rPr>
              <w:t>DEEL 1: TOEPASSINGSGEBIED</w:t>
            </w:r>
          </w:p>
        </w:tc>
      </w:tr>
      <w:tr w:rsidR="000055A7" w:rsidRPr="00291F81" w:rsidTr="00E56747">
        <w:trPr>
          <w:trHeight w:val="273"/>
        </w:trPr>
        <w:tc>
          <w:tcPr>
            <w:tcW w:w="9776" w:type="dxa"/>
            <w:gridSpan w:val="2"/>
            <w:shd w:val="clear" w:color="auto" w:fill="D9D9D9" w:themeFill="background1" w:themeFillShade="D9"/>
            <w:vAlign w:val="center"/>
          </w:tcPr>
          <w:p w:rsidR="000055A7" w:rsidRPr="00E56747" w:rsidRDefault="000055A7" w:rsidP="00291F81">
            <w:pPr>
              <w:spacing w:line="280" w:lineRule="atLeast"/>
              <w:rPr>
                <w:b/>
              </w:rPr>
            </w:pPr>
            <w:r w:rsidRPr="00E56747">
              <w:rPr>
                <w:b/>
              </w:rPr>
              <w:t>Vermeld welke kerncompetenties met dit formulier aangetoond worden.</w:t>
            </w:r>
          </w:p>
        </w:tc>
      </w:tr>
      <w:tr w:rsidR="000055A7" w:rsidRPr="00291F81" w:rsidTr="004F1DE7">
        <w:trPr>
          <w:trHeight w:val="284"/>
        </w:trPr>
        <w:tc>
          <w:tcPr>
            <w:tcW w:w="4390" w:type="dxa"/>
            <w:shd w:val="clear" w:color="auto" w:fill="D9D9D9" w:themeFill="background1" w:themeFillShade="D9"/>
            <w:vAlign w:val="center"/>
          </w:tcPr>
          <w:p w:rsidR="000055A7" w:rsidRPr="00291F81" w:rsidRDefault="000055A7" w:rsidP="00291F81">
            <w:pPr>
              <w:spacing w:line="280" w:lineRule="atLeast"/>
            </w:pPr>
            <w:r w:rsidRPr="00291F81">
              <w:t>Naam gegadigde:</w:t>
            </w:r>
          </w:p>
        </w:tc>
        <w:tc>
          <w:tcPr>
            <w:tcW w:w="5386" w:type="dxa"/>
            <w:vAlign w:val="center"/>
          </w:tcPr>
          <w:p w:rsidR="000055A7" w:rsidRPr="00291F81" w:rsidRDefault="000055A7" w:rsidP="00291F81">
            <w:pPr>
              <w:spacing w:line="280" w:lineRule="atLeast"/>
              <w:jc w:val="both"/>
            </w:pPr>
          </w:p>
        </w:tc>
      </w:tr>
      <w:tr w:rsidR="000055A7" w:rsidRPr="00291F81" w:rsidTr="004F1DE7">
        <w:trPr>
          <w:trHeight w:val="284"/>
        </w:trPr>
        <w:tc>
          <w:tcPr>
            <w:tcW w:w="4390" w:type="dxa"/>
            <w:shd w:val="clear" w:color="auto" w:fill="D9D9D9" w:themeFill="background1" w:themeFillShade="D9"/>
            <w:vAlign w:val="center"/>
          </w:tcPr>
          <w:p w:rsidR="000055A7" w:rsidRPr="00291F81" w:rsidRDefault="000055A7" w:rsidP="00291F81">
            <w:pPr>
              <w:spacing w:line="280" w:lineRule="atLeast"/>
            </w:pPr>
            <w:r w:rsidRPr="00291F81">
              <w:t xml:space="preserve">Met deze referentie toont gegadigde aan dat hij beschikt over: </w:t>
            </w:r>
          </w:p>
        </w:tc>
        <w:tc>
          <w:tcPr>
            <w:tcW w:w="5386" w:type="dxa"/>
            <w:vAlign w:val="center"/>
          </w:tcPr>
          <w:p w:rsidR="000055A7" w:rsidRPr="00291F81" w:rsidRDefault="000055A7" w:rsidP="00291F81">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w:t>
            </w:r>
          </w:p>
          <w:p w:rsidR="000055A7" w:rsidRPr="00291F81" w:rsidRDefault="000055A7" w:rsidP="00291F81">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w:t>
            </w:r>
          </w:p>
          <w:p w:rsidR="000055A7" w:rsidRPr="00291F81" w:rsidRDefault="000055A7" w:rsidP="00291F81">
            <w:pPr>
              <w:spacing w:line="280" w:lineRule="atLeast"/>
              <w:jc w:val="both"/>
            </w:pPr>
            <w:r w:rsidRPr="00291F81">
              <w:t xml:space="preserve">Kerncompetentie 3: </w:t>
            </w: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w:t>
            </w:r>
          </w:p>
          <w:p w:rsidR="000055A7" w:rsidRPr="00291F81" w:rsidRDefault="000055A7" w:rsidP="00291F81">
            <w:pPr>
              <w:spacing w:line="280" w:lineRule="atLeast"/>
              <w:jc w:val="both"/>
            </w:pPr>
          </w:p>
        </w:tc>
      </w:tr>
      <w:tr w:rsidR="000055A7" w:rsidRPr="00291F81" w:rsidTr="004F1DE7">
        <w:trPr>
          <w:trHeight w:val="337"/>
        </w:trPr>
        <w:tc>
          <w:tcPr>
            <w:tcW w:w="9776" w:type="dxa"/>
            <w:gridSpan w:val="2"/>
            <w:shd w:val="clear" w:color="auto" w:fill="D9D9D9" w:themeFill="background1" w:themeFillShade="D9"/>
            <w:vAlign w:val="center"/>
          </w:tcPr>
          <w:p w:rsidR="000055A7" w:rsidRPr="00291F81" w:rsidRDefault="000055A7" w:rsidP="00291F81">
            <w:pPr>
              <w:spacing w:line="280" w:lineRule="atLeast"/>
              <w:jc w:val="both"/>
              <w:rPr>
                <w:b/>
              </w:rPr>
            </w:pPr>
            <w:r w:rsidRPr="00291F81">
              <w:rPr>
                <w:b/>
              </w:rPr>
              <w:t>DEEL 2: GEGEVENS REFERENTIEPROJECT</w:t>
            </w:r>
          </w:p>
        </w:tc>
      </w:tr>
      <w:tr w:rsidR="000055A7" w:rsidRPr="00291F81" w:rsidTr="004F1DE7">
        <w:trPr>
          <w:trHeight w:val="284"/>
        </w:trPr>
        <w:tc>
          <w:tcPr>
            <w:tcW w:w="9776" w:type="dxa"/>
            <w:gridSpan w:val="2"/>
            <w:shd w:val="clear" w:color="auto" w:fill="D9D9D9" w:themeFill="background1" w:themeFillShade="D9"/>
            <w:vAlign w:val="center"/>
          </w:tcPr>
          <w:p w:rsidR="000055A7" w:rsidRPr="00291F81" w:rsidRDefault="000055A7" w:rsidP="00291F81">
            <w:pPr>
              <w:spacing w:line="280" w:lineRule="atLeast"/>
            </w:pPr>
            <w:r w:rsidRPr="00291F81">
              <w:t>Geef de relevante gegevens van de referentieopdracht op. Dit zodat de referentie geverifieerd kan worden.</w:t>
            </w:r>
          </w:p>
        </w:tc>
      </w:tr>
      <w:tr w:rsidR="000055A7" w:rsidRPr="00291F81" w:rsidTr="004F1DE7">
        <w:trPr>
          <w:trHeight w:val="284"/>
        </w:trPr>
        <w:tc>
          <w:tcPr>
            <w:tcW w:w="4390" w:type="dxa"/>
            <w:shd w:val="clear" w:color="auto" w:fill="D9D9D9" w:themeFill="background1" w:themeFillShade="D9"/>
            <w:vAlign w:val="center"/>
          </w:tcPr>
          <w:p w:rsidR="000055A7" w:rsidRPr="00291F81" w:rsidRDefault="000055A7" w:rsidP="00291F81">
            <w:pPr>
              <w:spacing w:line="280" w:lineRule="atLeast"/>
            </w:pPr>
            <w:r w:rsidRPr="00291F81">
              <w:t>Opdrachtgever van de referentieopdracht:</w:t>
            </w:r>
          </w:p>
        </w:tc>
        <w:tc>
          <w:tcPr>
            <w:tcW w:w="5386" w:type="dxa"/>
            <w:vAlign w:val="center"/>
          </w:tcPr>
          <w:p w:rsidR="000055A7" w:rsidRPr="00291F81" w:rsidRDefault="000055A7" w:rsidP="00291F81">
            <w:pPr>
              <w:spacing w:line="280" w:lineRule="atLeast"/>
              <w:jc w:val="both"/>
            </w:pPr>
            <w:r w:rsidRPr="00291F81">
              <w:t>Naam:</w:t>
            </w:r>
          </w:p>
          <w:p w:rsidR="000055A7" w:rsidRPr="00291F81" w:rsidRDefault="000055A7" w:rsidP="00291F81">
            <w:pPr>
              <w:spacing w:line="280" w:lineRule="atLeast"/>
              <w:jc w:val="both"/>
            </w:pPr>
            <w:r w:rsidRPr="00291F81">
              <w:t>Adres:</w:t>
            </w:r>
          </w:p>
          <w:p w:rsidR="000055A7" w:rsidRPr="00291F81" w:rsidRDefault="000055A7" w:rsidP="00291F81">
            <w:pPr>
              <w:spacing w:line="280" w:lineRule="atLeast"/>
              <w:jc w:val="both"/>
            </w:pPr>
            <w:r w:rsidRPr="00291F81">
              <w:t>Plaats:</w:t>
            </w:r>
          </w:p>
        </w:tc>
      </w:tr>
      <w:tr w:rsidR="000055A7" w:rsidRPr="00291F81" w:rsidTr="004F1DE7">
        <w:trPr>
          <w:trHeight w:val="284"/>
        </w:trPr>
        <w:tc>
          <w:tcPr>
            <w:tcW w:w="4390" w:type="dxa"/>
            <w:shd w:val="clear" w:color="auto" w:fill="D9D9D9" w:themeFill="background1" w:themeFillShade="D9"/>
            <w:vAlign w:val="center"/>
          </w:tcPr>
          <w:p w:rsidR="000055A7" w:rsidRPr="00291F81" w:rsidRDefault="000055A7" w:rsidP="00291F81">
            <w:pPr>
              <w:spacing w:line="280" w:lineRule="atLeast"/>
            </w:pPr>
            <w:r w:rsidRPr="00291F81">
              <w:t>Contactgegevens van de contactpersoon bij de referent:</w:t>
            </w:r>
          </w:p>
        </w:tc>
        <w:tc>
          <w:tcPr>
            <w:tcW w:w="5386" w:type="dxa"/>
            <w:vAlign w:val="center"/>
          </w:tcPr>
          <w:p w:rsidR="000055A7" w:rsidRPr="00291F81" w:rsidRDefault="000055A7" w:rsidP="00291F81">
            <w:pPr>
              <w:spacing w:line="280" w:lineRule="atLeast"/>
            </w:pPr>
            <w:r w:rsidRPr="00291F81">
              <w:t>Naam:</w:t>
            </w:r>
          </w:p>
          <w:p w:rsidR="000055A7" w:rsidRPr="00291F81" w:rsidRDefault="000055A7" w:rsidP="00291F81">
            <w:pPr>
              <w:spacing w:line="280" w:lineRule="atLeast"/>
            </w:pPr>
            <w:r w:rsidRPr="00291F81">
              <w:t xml:space="preserve">Functie: </w:t>
            </w:r>
          </w:p>
          <w:p w:rsidR="000055A7" w:rsidRPr="00291F81" w:rsidRDefault="000055A7" w:rsidP="00291F81">
            <w:pPr>
              <w:spacing w:line="280" w:lineRule="atLeast"/>
            </w:pPr>
            <w:r w:rsidRPr="00291F81">
              <w:t>Telefoonnummer:</w:t>
            </w:r>
          </w:p>
          <w:p w:rsidR="000055A7" w:rsidRPr="00291F81" w:rsidRDefault="000055A7" w:rsidP="00291F81">
            <w:pPr>
              <w:spacing w:line="280" w:lineRule="atLeast"/>
              <w:jc w:val="both"/>
            </w:pPr>
            <w:r w:rsidRPr="00291F81">
              <w:t>E-mailadres:</w:t>
            </w:r>
          </w:p>
        </w:tc>
      </w:tr>
      <w:tr w:rsidR="000055A7" w:rsidRPr="00291F81" w:rsidTr="004F1DE7">
        <w:trPr>
          <w:trHeight w:val="339"/>
        </w:trPr>
        <w:tc>
          <w:tcPr>
            <w:tcW w:w="9776" w:type="dxa"/>
            <w:gridSpan w:val="2"/>
            <w:shd w:val="clear" w:color="auto" w:fill="D9D9D9" w:themeFill="background1" w:themeFillShade="D9"/>
            <w:vAlign w:val="center"/>
          </w:tcPr>
          <w:p w:rsidR="000055A7" w:rsidRPr="00291F81" w:rsidRDefault="000055A7" w:rsidP="00291F81">
            <w:pPr>
              <w:spacing w:line="280" w:lineRule="atLeast"/>
              <w:rPr>
                <w:b/>
              </w:rPr>
            </w:pPr>
            <w:r w:rsidRPr="00291F81">
              <w:rPr>
                <w:b/>
              </w:rPr>
              <w:t>DEEL 3: OMSCHRIJVING REFERENTIEPROJECT</w:t>
            </w:r>
          </w:p>
        </w:tc>
      </w:tr>
      <w:tr w:rsidR="000055A7" w:rsidRPr="00291F81" w:rsidTr="004F1DE7">
        <w:trPr>
          <w:trHeight w:val="284"/>
        </w:trPr>
        <w:tc>
          <w:tcPr>
            <w:tcW w:w="9776" w:type="dxa"/>
            <w:gridSpan w:val="2"/>
            <w:shd w:val="clear" w:color="auto" w:fill="D9D9D9" w:themeFill="background1" w:themeFillShade="D9"/>
            <w:vAlign w:val="center"/>
          </w:tcPr>
          <w:p w:rsidR="000055A7" w:rsidRPr="00291F81" w:rsidRDefault="000055A7" w:rsidP="00291F81">
            <w:pPr>
              <w:spacing w:line="280" w:lineRule="atLeast"/>
            </w:pPr>
            <w:r w:rsidRPr="00291F81">
              <w:t>Toon aan dat met de referentieopdracht aan de opgegeven kerncompetenties voldaan wordt.</w:t>
            </w:r>
          </w:p>
        </w:tc>
      </w:tr>
      <w:tr w:rsidR="000055A7" w:rsidRPr="00291F81" w:rsidTr="00E56747">
        <w:trPr>
          <w:trHeight w:val="284"/>
        </w:trPr>
        <w:tc>
          <w:tcPr>
            <w:tcW w:w="4390" w:type="dxa"/>
            <w:shd w:val="clear" w:color="auto" w:fill="D9D9D9"/>
            <w:vAlign w:val="center"/>
          </w:tcPr>
          <w:p w:rsidR="000055A7" w:rsidRPr="00291F81" w:rsidRDefault="000055A7" w:rsidP="00291F81">
            <w:pPr>
              <w:spacing w:line="280" w:lineRule="atLeast"/>
            </w:pPr>
            <w:r w:rsidRPr="00291F81">
              <w:t xml:space="preserve">Omschrijving van de referentieopdracht, waaruit tenminste blijkt welke werkzaamheden tot de referentieopdracht behoorden. </w:t>
            </w:r>
          </w:p>
        </w:tc>
        <w:tc>
          <w:tcPr>
            <w:tcW w:w="5386" w:type="dxa"/>
            <w:vAlign w:val="center"/>
          </w:tcPr>
          <w:p w:rsidR="000055A7" w:rsidRPr="00291F81" w:rsidRDefault="000055A7" w:rsidP="00291F81">
            <w:pPr>
              <w:spacing w:line="280" w:lineRule="atLeast"/>
              <w:jc w:val="both"/>
            </w:pPr>
          </w:p>
        </w:tc>
      </w:tr>
      <w:tr w:rsidR="000055A7" w:rsidRPr="00291F81" w:rsidTr="00E56747">
        <w:trPr>
          <w:trHeight w:val="284"/>
        </w:trPr>
        <w:tc>
          <w:tcPr>
            <w:tcW w:w="4390" w:type="dxa"/>
            <w:shd w:val="clear" w:color="auto" w:fill="D9D9D9"/>
            <w:vAlign w:val="center"/>
          </w:tcPr>
          <w:p w:rsidR="000055A7" w:rsidRPr="00291F81" w:rsidRDefault="000055A7" w:rsidP="00291F81">
            <w:pPr>
              <w:spacing w:line="280" w:lineRule="atLeast"/>
            </w:pPr>
            <w:r w:rsidRPr="00291F81">
              <w:t>Omvang van het totale referentieproject:</w:t>
            </w:r>
          </w:p>
        </w:tc>
        <w:tc>
          <w:tcPr>
            <w:tcW w:w="5386" w:type="dxa"/>
            <w:vAlign w:val="center"/>
          </w:tcPr>
          <w:p w:rsidR="000055A7" w:rsidRPr="00291F81" w:rsidRDefault="000055A7" w:rsidP="00291F81">
            <w:pPr>
              <w:spacing w:line="280" w:lineRule="atLeast"/>
              <w:jc w:val="both"/>
            </w:pPr>
          </w:p>
        </w:tc>
      </w:tr>
      <w:tr w:rsidR="000055A7" w:rsidRPr="00291F81" w:rsidTr="00E56747">
        <w:trPr>
          <w:trHeight w:val="284"/>
        </w:trPr>
        <w:tc>
          <w:tcPr>
            <w:tcW w:w="4390" w:type="dxa"/>
            <w:shd w:val="clear" w:color="auto" w:fill="D9D9D9"/>
            <w:vAlign w:val="center"/>
          </w:tcPr>
          <w:p w:rsidR="000055A7" w:rsidRPr="00291F81" w:rsidRDefault="000055A7" w:rsidP="00291F81">
            <w:pPr>
              <w:spacing w:line="280" w:lineRule="atLeast"/>
            </w:pPr>
            <w:r w:rsidRPr="00291F81">
              <w:t xml:space="preserve">Startdatum van de referentieopdracht: </w:t>
            </w:r>
          </w:p>
        </w:tc>
        <w:tc>
          <w:tcPr>
            <w:tcW w:w="5386" w:type="dxa"/>
            <w:vAlign w:val="center"/>
          </w:tcPr>
          <w:p w:rsidR="000055A7" w:rsidRPr="00291F81" w:rsidRDefault="000055A7" w:rsidP="00291F81">
            <w:pPr>
              <w:spacing w:line="280" w:lineRule="atLeast"/>
              <w:jc w:val="both"/>
            </w:pPr>
          </w:p>
        </w:tc>
      </w:tr>
      <w:tr w:rsidR="000055A7" w:rsidRPr="00291F81" w:rsidTr="00E56747">
        <w:trPr>
          <w:trHeight w:val="284"/>
        </w:trPr>
        <w:tc>
          <w:tcPr>
            <w:tcW w:w="4390" w:type="dxa"/>
            <w:shd w:val="clear" w:color="auto" w:fill="D9D9D9"/>
            <w:vAlign w:val="center"/>
          </w:tcPr>
          <w:p w:rsidR="000055A7" w:rsidRPr="00291F81" w:rsidRDefault="000055A7" w:rsidP="00291F81">
            <w:pPr>
              <w:spacing w:line="280" w:lineRule="atLeast"/>
            </w:pPr>
            <w:r w:rsidRPr="00291F81">
              <w:t>Einddatum of verwachte einddatum van de referentieopdracht:</w:t>
            </w:r>
          </w:p>
        </w:tc>
        <w:tc>
          <w:tcPr>
            <w:tcW w:w="5386" w:type="dxa"/>
            <w:vAlign w:val="center"/>
          </w:tcPr>
          <w:p w:rsidR="000055A7" w:rsidRPr="00291F81" w:rsidRDefault="000055A7" w:rsidP="00291F81">
            <w:pPr>
              <w:spacing w:line="280" w:lineRule="atLeast"/>
              <w:jc w:val="both"/>
            </w:pPr>
          </w:p>
        </w:tc>
      </w:tr>
      <w:tr w:rsidR="000055A7" w:rsidRPr="00291F81" w:rsidTr="004F1DE7">
        <w:trPr>
          <w:trHeight w:val="307"/>
        </w:trPr>
        <w:tc>
          <w:tcPr>
            <w:tcW w:w="9776" w:type="dxa"/>
            <w:gridSpan w:val="2"/>
            <w:shd w:val="clear" w:color="auto" w:fill="D9D9D9" w:themeFill="background1" w:themeFillShade="D9"/>
            <w:vAlign w:val="center"/>
          </w:tcPr>
          <w:p w:rsidR="000055A7" w:rsidRPr="00291F81" w:rsidRDefault="000055A7" w:rsidP="00291F81">
            <w:pPr>
              <w:spacing w:line="280" w:lineRule="atLeast"/>
            </w:pPr>
            <w:r w:rsidRPr="00291F81">
              <w:t>DEEL 4: UITVOERING REFERENTIEPROJECT</w:t>
            </w:r>
          </w:p>
        </w:tc>
      </w:tr>
      <w:tr w:rsidR="000055A7" w:rsidRPr="00291F81" w:rsidTr="004F1DE7">
        <w:trPr>
          <w:trHeight w:val="284"/>
        </w:trPr>
        <w:tc>
          <w:tcPr>
            <w:tcW w:w="9776" w:type="dxa"/>
            <w:gridSpan w:val="2"/>
            <w:shd w:val="clear" w:color="auto" w:fill="D9D9D9" w:themeFill="background1" w:themeFillShade="D9"/>
            <w:vAlign w:val="center"/>
          </w:tcPr>
          <w:p w:rsidR="000055A7" w:rsidRPr="00291F81" w:rsidRDefault="000055A7" w:rsidP="00291F81">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0055A7" w:rsidRPr="00291F81" w:rsidTr="00E56747">
        <w:tc>
          <w:tcPr>
            <w:tcW w:w="4390" w:type="dxa"/>
            <w:shd w:val="clear" w:color="auto" w:fill="D9D9D9"/>
            <w:vAlign w:val="center"/>
          </w:tcPr>
          <w:p w:rsidR="000055A7" w:rsidRPr="00291F81" w:rsidRDefault="000055A7" w:rsidP="00291F81">
            <w:pPr>
              <w:spacing w:line="280" w:lineRule="atLeast"/>
            </w:pPr>
            <w:r w:rsidRPr="00291F81">
              <w:t>Door wie is de referentieopdracht uitgevoerd:</w:t>
            </w:r>
          </w:p>
        </w:tc>
        <w:tc>
          <w:tcPr>
            <w:tcW w:w="5386" w:type="dxa"/>
            <w:vAlign w:val="center"/>
          </w:tcPr>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Zelfstandig door de gegadigde</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Door gegadigde i.s.m. een derde</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Door een derde</w:t>
            </w:r>
          </w:p>
        </w:tc>
      </w:tr>
      <w:tr w:rsidR="000055A7" w:rsidRPr="00291F81" w:rsidTr="00E56747">
        <w:tc>
          <w:tcPr>
            <w:tcW w:w="4390" w:type="dxa"/>
            <w:shd w:val="clear" w:color="auto" w:fill="D9D9D9"/>
            <w:vAlign w:val="center"/>
          </w:tcPr>
          <w:p w:rsidR="000055A7" w:rsidRPr="00291F81" w:rsidRDefault="000055A7" w:rsidP="00291F81">
            <w:pPr>
              <w:spacing w:line="280" w:lineRule="atLeast"/>
            </w:pPr>
            <w:r w:rsidRPr="00291F81">
              <w:t>Rol van de gegadigde bij uitvoering van de referentieopdracht:</w:t>
            </w:r>
          </w:p>
        </w:tc>
        <w:tc>
          <w:tcPr>
            <w:tcW w:w="5386" w:type="dxa"/>
            <w:vAlign w:val="center"/>
          </w:tcPr>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Hoofdaannemer</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Combinant </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Onderaannemer</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Geen</w:t>
            </w:r>
          </w:p>
        </w:tc>
      </w:tr>
      <w:tr w:rsidR="000055A7" w:rsidRPr="00291F81" w:rsidTr="00E56747">
        <w:tc>
          <w:tcPr>
            <w:tcW w:w="4390" w:type="dxa"/>
            <w:shd w:val="clear" w:color="auto" w:fill="D9D9D9"/>
            <w:vAlign w:val="center"/>
          </w:tcPr>
          <w:p w:rsidR="000055A7" w:rsidRPr="00291F81" w:rsidRDefault="000055A7" w:rsidP="00291F81">
            <w:pPr>
              <w:spacing w:line="280" w:lineRule="atLeast"/>
            </w:pPr>
            <w:r w:rsidRPr="00291F81">
              <w:lastRenderedPageBreak/>
              <w:t>Als de referentieopdracht is uitgevoerd door of i.s.m. een derde, NAW gegevens van de derde:</w:t>
            </w:r>
          </w:p>
        </w:tc>
        <w:tc>
          <w:tcPr>
            <w:tcW w:w="5386" w:type="dxa"/>
            <w:vAlign w:val="center"/>
          </w:tcPr>
          <w:p w:rsidR="000055A7" w:rsidRPr="00291F81" w:rsidRDefault="000055A7" w:rsidP="00291F81">
            <w:pPr>
              <w:spacing w:line="280" w:lineRule="atLeast"/>
              <w:jc w:val="both"/>
            </w:pPr>
            <w:r w:rsidRPr="00291F81">
              <w:t>Naam:</w:t>
            </w:r>
          </w:p>
          <w:p w:rsidR="000055A7" w:rsidRPr="00291F81" w:rsidRDefault="000055A7" w:rsidP="00291F81">
            <w:pPr>
              <w:spacing w:line="280" w:lineRule="atLeast"/>
              <w:jc w:val="both"/>
            </w:pPr>
            <w:r w:rsidRPr="00291F81">
              <w:t>Adres:</w:t>
            </w:r>
          </w:p>
          <w:p w:rsidR="000055A7" w:rsidRPr="00291F81" w:rsidRDefault="000055A7" w:rsidP="00291F81">
            <w:pPr>
              <w:spacing w:line="280" w:lineRule="atLeast"/>
              <w:jc w:val="both"/>
            </w:pPr>
            <w:r w:rsidRPr="00291F81">
              <w:t>Plaats:</w:t>
            </w:r>
          </w:p>
        </w:tc>
      </w:tr>
      <w:tr w:rsidR="000055A7" w:rsidRPr="00291F81" w:rsidTr="00E56747">
        <w:tc>
          <w:tcPr>
            <w:tcW w:w="4390" w:type="dxa"/>
            <w:shd w:val="clear" w:color="auto" w:fill="D9D9D9"/>
            <w:vAlign w:val="center"/>
          </w:tcPr>
          <w:p w:rsidR="000055A7" w:rsidRPr="00291F81" w:rsidRDefault="000055A7" w:rsidP="00291F81">
            <w:pPr>
              <w:spacing w:line="280" w:lineRule="atLeast"/>
            </w:pPr>
            <w:r w:rsidRPr="00291F81">
              <w:t xml:space="preserve">Als de referentieopdracht is uitgevoerd door of i.s.m. een derde, rol van de opgegeven derde bij de uitvoering: </w:t>
            </w:r>
          </w:p>
        </w:tc>
        <w:tc>
          <w:tcPr>
            <w:tcW w:w="5386" w:type="dxa"/>
            <w:vAlign w:val="center"/>
          </w:tcPr>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Hoofdaannemer</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Combinant </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Onderaannemer</w:t>
            </w:r>
          </w:p>
          <w:p w:rsidR="000055A7" w:rsidRPr="00291F81" w:rsidRDefault="000055A7" w:rsidP="00291F81">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9B3D06">
              <w:fldChar w:fldCharType="separate"/>
            </w:r>
            <w:r w:rsidRPr="00291F81">
              <w:fldChar w:fldCharType="end"/>
            </w:r>
            <w:r w:rsidRPr="00291F81">
              <w:t xml:space="preserve"> n.v.t.</w:t>
            </w:r>
          </w:p>
        </w:tc>
      </w:tr>
      <w:tr w:rsidR="000055A7" w:rsidRPr="00291F81" w:rsidTr="00E56747">
        <w:tc>
          <w:tcPr>
            <w:tcW w:w="4390" w:type="dxa"/>
            <w:shd w:val="clear" w:color="auto" w:fill="D9D9D9"/>
            <w:vAlign w:val="center"/>
          </w:tcPr>
          <w:p w:rsidR="000055A7" w:rsidRPr="00291F81" w:rsidRDefault="000055A7" w:rsidP="00291F81">
            <w:pPr>
              <w:spacing w:line="280" w:lineRule="atLeast"/>
            </w:pPr>
            <w:r w:rsidRPr="00291F81">
              <w:t>Als het project is uitgevoerd door of i.s.m. een derde, beschrijf welke partij welke werkzaamheden uitgevoerd heeft:</w:t>
            </w:r>
          </w:p>
        </w:tc>
        <w:tc>
          <w:tcPr>
            <w:tcW w:w="5386" w:type="dxa"/>
            <w:vAlign w:val="center"/>
          </w:tcPr>
          <w:p w:rsidR="000055A7" w:rsidRPr="00291F81" w:rsidRDefault="000055A7" w:rsidP="00291F81">
            <w:pPr>
              <w:spacing w:line="280" w:lineRule="atLeast"/>
              <w:jc w:val="both"/>
            </w:pPr>
            <w:r w:rsidRPr="00291F81">
              <w:t xml:space="preserve"> </w:t>
            </w:r>
          </w:p>
        </w:tc>
      </w:tr>
    </w:tbl>
    <w:p w:rsidR="000055A7" w:rsidRPr="00291F81" w:rsidRDefault="000055A7"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rsidTr="004F1DE7">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5A7" w:rsidRPr="00291F81" w:rsidRDefault="000055A7" w:rsidP="00291F81">
            <w:pPr>
              <w:spacing w:line="280" w:lineRule="atLeast"/>
            </w:pPr>
            <w:r w:rsidRPr="00291F81">
              <w:t>Getekend voor akkoord:</w:t>
            </w:r>
          </w:p>
        </w:tc>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p w:rsidR="000055A7" w:rsidRPr="00291F81" w:rsidRDefault="000055A7" w:rsidP="00291F81">
            <w:pPr>
              <w:spacing w:line="280" w:lineRule="atLeast"/>
            </w:pPr>
          </w:p>
        </w:tc>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bookmarkStart w:id="11" w:name="_GoBack"/>
        <w:bookmarkEnd w:id="11"/>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r w:rsidR="000055A7" w:rsidRPr="00291F81" w:rsidTr="00E56747">
        <w:tc>
          <w:tcPr>
            <w:tcW w:w="3815"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rsidR="000055A7" w:rsidRPr="00291F81" w:rsidRDefault="000055A7" w:rsidP="00291F81">
            <w:pPr>
              <w:spacing w:line="280" w:lineRule="atLeast"/>
            </w:pPr>
          </w:p>
        </w:tc>
      </w:tr>
    </w:tbl>
    <w:p w:rsidR="000055A7" w:rsidRPr="00291F81" w:rsidRDefault="000055A7" w:rsidP="00291F81">
      <w:pPr>
        <w:spacing w:line="280" w:lineRule="atLeast"/>
        <w:rPr>
          <w:rFonts w:cs="Arial"/>
          <w:bCs/>
          <w:i/>
          <w:color w:val="00B0F0"/>
          <w:kern w:val="32"/>
        </w:rPr>
      </w:pPr>
      <w:r w:rsidRPr="00291F81">
        <w:rPr>
          <w:color w:val="00B0F0"/>
        </w:rPr>
        <w:br w:type="page"/>
      </w:r>
    </w:p>
    <w:p w:rsidR="000055A7" w:rsidRPr="00291F81" w:rsidRDefault="00452393" w:rsidP="003711B0">
      <w:pPr>
        <w:pStyle w:val="1-Kop1MemoCorversenBS"/>
        <w:numPr>
          <w:ilvl w:val="0"/>
          <w:numId w:val="0"/>
        </w:numPr>
        <w:ind w:left="425" w:hanging="425"/>
      </w:pPr>
      <w:bookmarkStart w:id="12" w:name="_Toc172539790"/>
      <w:r>
        <w:lastRenderedPageBreak/>
        <w:t>Bijlage VI</w:t>
      </w:r>
      <w:r w:rsidR="000055A7" w:rsidRPr="00291F81">
        <w:t xml:space="preserve"> Beantwoording selectiecriteria</w:t>
      </w:r>
      <w:bookmarkEnd w:id="12"/>
      <w:r w:rsidR="000055A7" w:rsidRPr="00291F81">
        <w:t xml:space="preserve"> </w:t>
      </w:r>
      <w:bookmarkEnd w:id="2"/>
    </w:p>
    <w:p w:rsidR="00452393" w:rsidRDefault="00452393" w:rsidP="00452393">
      <w:pPr>
        <w:spacing w:line="280" w:lineRule="atLeast"/>
        <w:rPr>
          <w:rFonts w:cs="Arial"/>
          <w:bCs/>
          <w:i/>
          <w:color w:val="00B0F0"/>
          <w:kern w:val="32"/>
        </w:rPr>
      </w:pPr>
      <w:bookmarkStart w:id="13" w:name="_Toc7163138"/>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452393" w:rsidRPr="00690F2E" w:rsidTr="001A46BA">
        <w:trPr>
          <w:cnfStyle w:val="100000000000" w:firstRow="1" w:lastRow="0" w:firstColumn="0" w:lastColumn="0" w:oddVBand="0" w:evenVBand="0" w:oddHBand="0" w:evenHBand="0" w:firstRowFirstColumn="0" w:firstRowLastColumn="0" w:lastRowFirstColumn="0" w:lastRowLastColumn="0"/>
        </w:trPr>
        <w:tc>
          <w:tcPr>
            <w:tcW w:w="9798" w:type="dxa"/>
            <w:gridSpan w:val="3"/>
          </w:tcPr>
          <w:p w:rsidR="00452393" w:rsidRPr="00690F2E" w:rsidRDefault="00452393" w:rsidP="001A46BA">
            <w:pPr>
              <w:spacing w:line="280" w:lineRule="atLeast"/>
              <w:rPr>
                <w:rFonts w:cs="Times New Roman"/>
                <w:sz w:val="20"/>
                <w:szCs w:val="20"/>
                <w:lang w:val="nl-NL"/>
              </w:rPr>
            </w:pPr>
            <w:r w:rsidRPr="00690F2E">
              <w:rPr>
                <w:sz w:val="20"/>
                <w:szCs w:val="20"/>
                <w:lang w:val="nl-NL"/>
              </w:rPr>
              <w:t xml:space="preserve">Kerncompetentie 1 </w:t>
            </w:r>
            <w:r w:rsidR="00390850">
              <w:rPr>
                <w:sz w:val="20"/>
                <w:szCs w:val="20"/>
                <w:lang w:val="nl-NL"/>
              </w:rPr>
              <w:t>–</w:t>
            </w:r>
            <w:r w:rsidRPr="00690F2E">
              <w:rPr>
                <w:sz w:val="20"/>
                <w:szCs w:val="20"/>
                <w:lang w:val="nl-NL"/>
              </w:rPr>
              <w:t xml:space="preserve"> </w:t>
            </w:r>
            <w:r w:rsidR="00390850">
              <w:rPr>
                <w:sz w:val="20"/>
                <w:szCs w:val="20"/>
                <w:lang w:val="nl-NL"/>
              </w:rPr>
              <w:t xml:space="preserve">ervaring met het </w:t>
            </w:r>
            <w:r w:rsidR="00390850" w:rsidRPr="00390850">
              <w:rPr>
                <w:sz w:val="20"/>
                <w:szCs w:val="20"/>
                <w:lang w:val="nl-NL"/>
              </w:rPr>
              <w:t>opstellen van inrichtingsplannen</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 xml:space="preserve">Het opstellen van het inrichtingsplan door een landschapsarchitect (dus niet door ontwerper wegen / civiel); </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3D beelden/visualisaties van de nieuwe situatie t.o.v. bestaand straatbeeld;</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adviseren over klimaat adaptieve maatregelen;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SSK-raming;</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en verzorgen van de enquête om de meningen en ideeën op te halen van bewoners;</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voorbereiden en houden van inloopmiddag/avond;</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rPr>
          <w:trHeight w:val="123"/>
        </w:trPr>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voorbereiden en houden van werkgroep overleggen met stakeholders (winkeliers, woningbouwvereniging, scholen, wijkverenigingen);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8.</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uitwerken van een speelplek met input van</w:t>
            </w:r>
            <w:r>
              <w:rPr>
                <w:rFonts w:ascii="Trebuchet MS" w:hAnsi="Trebuchet MS"/>
                <w:sz w:val="20"/>
                <w:szCs w:val="20"/>
                <w:lang w:val="nl-NL"/>
              </w:rPr>
              <w:t>uit</w:t>
            </w:r>
            <w:r w:rsidRPr="00A664F3">
              <w:rPr>
                <w:rFonts w:ascii="Trebuchet MS" w:hAnsi="Trebuchet MS"/>
                <w:sz w:val="20"/>
                <w:szCs w:val="20"/>
                <w:lang w:val="nl-NL"/>
              </w:rPr>
              <w:t xml:space="preserve"> kinderen. De input moet opgehaald zijn uit de desbetreffende wijk;</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452393" w:rsidRPr="00690F2E" w:rsidTr="001A46BA">
        <w:tc>
          <w:tcPr>
            <w:tcW w:w="500" w:type="dxa"/>
          </w:tcPr>
          <w:p w:rsidR="00452393" w:rsidRPr="00690F2E" w:rsidRDefault="00452393" w:rsidP="001A46BA">
            <w:pPr>
              <w:spacing w:line="280" w:lineRule="atLeast"/>
              <w:rPr>
                <w:rFonts w:cs="Arial"/>
                <w:bCs/>
                <w:kern w:val="32"/>
                <w:sz w:val="20"/>
                <w:szCs w:val="20"/>
                <w:lang w:val="nl-NL"/>
              </w:rPr>
            </w:pPr>
          </w:p>
        </w:tc>
        <w:tc>
          <w:tcPr>
            <w:tcW w:w="8148" w:type="dxa"/>
          </w:tcPr>
          <w:p w:rsidR="00452393" w:rsidRPr="00690F2E" w:rsidRDefault="00452393" w:rsidP="001A46BA">
            <w:pPr>
              <w:spacing w:line="280" w:lineRule="atLeast"/>
              <w:contextualSpacing/>
              <w:jc w:val="both"/>
              <w:rPr>
                <w:rFonts w:ascii="Trebuchet MS" w:hAnsi="Trebuchet MS"/>
                <w:sz w:val="20"/>
                <w:szCs w:val="20"/>
                <w:lang w:val="nl-NL"/>
              </w:rPr>
            </w:pPr>
          </w:p>
          <w:p w:rsidR="00452393" w:rsidRPr="00690F2E" w:rsidRDefault="00452393" w:rsidP="001A46BA">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rsidR="00452393" w:rsidRPr="00690F2E" w:rsidRDefault="00452393" w:rsidP="001A46BA">
            <w:pPr>
              <w:spacing w:line="280" w:lineRule="atLeast"/>
              <w:contextualSpacing/>
              <w:jc w:val="both"/>
              <w:rPr>
                <w:rFonts w:ascii="Trebuchet MS" w:hAnsi="Trebuchet MS"/>
                <w:sz w:val="20"/>
                <w:szCs w:val="20"/>
                <w:lang w:val="nl-NL"/>
              </w:rPr>
            </w:pPr>
          </w:p>
        </w:tc>
        <w:tc>
          <w:tcPr>
            <w:tcW w:w="1150" w:type="dxa"/>
          </w:tcPr>
          <w:p w:rsidR="00452393" w:rsidRPr="00690F2E" w:rsidRDefault="00452393" w:rsidP="001A46BA">
            <w:pPr>
              <w:spacing w:line="280" w:lineRule="atLeast"/>
              <w:rPr>
                <w:rFonts w:cs="Arial"/>
                <w:bCs/>
                <w:i/>
                <w:kern w:val="32"/>
                <w:sz w:val="20"/>
                <w:szCs w:val="20"/>
                <w:lang w:val="nl-NL"/>
              </w:rPr>
            </w:pPr>
          </w:p>
        </w:tc>
      </w:tr>
    </w:tbl>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452393" w:rsidRPr="00690F2E" w:rsidTr="001A46BA">
        <w:trPr>
          <w:cnfStyle w:val="100000000000" w:firstRow="1" w:lastRow="0" w:firstColumn="0" w:lastColumn="0" w:oddVBand="0" w:evenVBand="0" w:oddHBand="0" w:evenHBand="0" w:firstRowFirstColumn="0" w:firstRowLastColumn="0" w:lastRowFirstColumn="0" w:lastRowLastColumn="0"/>
        </w:trPr>
        <w:tc>
          <w:tcPr>
            <w:tcW w:w="9798" w:type="dxa"/>
            <w:gridSpan w:val="3"/>
          </w:tcPr>
          <w:p w:rsidR="00452393" w:rsidRPr="00690F2E" w:rsidRDefault="00452393" w:rsidP="001A46BA">
            <w:pPr>
              <w:spacing w:line="280" w:lineRule="atLeast"/>
              <w:rPr>
                <w:rFonts w:cs="Times New Roman"/>
                <w:sz w:val="20"/>
                <w:szCs w:val="20"/>
                <w:lang w:val="nl-NL"/>
              </w:rPr>
            </w:pPr>
            <w:r w:rsidRPr="00690F2E">
              <w:rPr>
                <w:sz w:val="20"/>
                <w:szCs w:val="20"/>
                <w:lang w:val="nl-NL"/>
              </w:rPr>
              <w:t xml:space="preserve">Kerncompetentie 2 - </w:t>
            </w:r>
            <w:r w:rsidR="00390850" w:rsidRPr="00390850">
              <w:rPr>
                <w:sz w:val="20"/>
                <w:szCs w:val="20"/>
                <w:lang w:val="nl-NL"/>
              </w:rPr>
              <w:t>ervaring met het voorbereiden van herinrichtingsprojecten</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voorlopig ontwerp op basis van een inrichtingsplan;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SSK-ramingen (VO en DO niveau);</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uitvragen, uitzetten en begeleiden van onderzoek van tenminste drie van de volgende vakgebieden; landmeetwerkzaamheden, proefsleuven, verkennend (water)bodemonderzoek, Flora en Faunatoets, Boom Effect Analyse als onderdeel van een project;</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het verlichtingsplan (incl. kabelberekeningen);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het BLVC plan – ontwerpfase incl. gedetailleerde faseringstekeningen;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aanvragen en coördineren van vergunningsaanvraag;</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uitwerken gedetailleerde bestekstekeningen;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A664F3" w:rsidRDefault="00A664F3" w:rsidP="00A664F3">
            <w:pPr>
              <w:spacing w:line="280" w:lineRule="atLeast"/>
              <w:rPr>
                <w:rFonts w:cs="Arial"/>
                <w:bCs/>
                <w:kern w:val="32"/>
                <w:sz w:val="20"/>
                <w:szCs w:val="20"/>
                <w:lang w:val="nl-NL"/>
              </w:rPr>
            </w:pPr>
            <w:r w:rsidRPr="00A664F3">
              <w:rPr>
                <w:rFonts w:cs="Arial"/>
                <w:bCs/>
                <w:kern w:val="32"/>
                <w:sz w:val="20"/>
                <w:szCs w:val="20"/>
                <w:lang w:val="nl-NL"/>
              </w:rPr>
              <w:t>8.</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één RAW-bestek;</w:t>
            </w:r>
          </w:p>
        </w:tc>
        <w:tc>
          <w:tcPr>
            <w:tcW w:w="1150" w:type="dxa"/>
          </w:tcPr>
          <w:p w:rsidR="00A664F3" w:rsidRPr="00690F2E" w:rsidRDefault="00A664F3" w:rsidP="00A664F3">
            <w:pPr>
              <w:spacing w:line="280" w:lineRule="atLeast"/>
              <w:rPr>
                <w:rFonts w:cs="Arial"/>
                <w:bCs/>
                <w:i/>
                <w:kern w:val="32"/>
              </w:rPr>
            </w:pPr>
            <w:r w:rsidRPr="00690F2E">
              <w:rPr>
                <w:rFonts w:cs="Arial"/>
                <w:bCs/>
                <w:i/>
                <w:kern w:val="32"/>
                <w:sz w:val="20"/>
                <w:szCs w:val="20"/>
                <w:lang w:val="nl-NL"/>
              </w:rPr>
              <w:t>ja / nee</w:t>
            </w:r>
          </w:p>
        </w:tc>
      </w:tr>
      <w:tr w:rsidR="00A664F3" w:rsidRPr="00690F2E" w:rsidTr="001A46BA">
        <w:tc>
          <w:tcPr>
            <w:tcW w:w="500" w:type="dxa"/>
          </w:tcPr>
          <w:p w:rsidR="00A664F3" w:rsidRPr="00A664F3" w:rsidRDefault="00A664F3" w:rsidP="00A664F3">
            <w:pPr>
              <w:spacing w:line="280" w:lineRule="atLeast"/>
              <w:rPr>
                <w:rFonts w:cs="Arial"/>
                <w:bCs/>
                <w:kern w:val="32"/>
                <w:sz w:val="20"/>
                <w:szCs w:val="20"/>
                <w:lang w:val="nl-NL"/>
              </w:rPr>
            </w:pPr>
            <w:r w:rsidRPr="00A664F3">
              <w:rPr>
                <w:rFonts w:cs="Arial"/>
                <w:bCs/>
                <w:kern w:val="32"/>
                <w:sz w:val="20"/>
                <w:szCs w:val="20"/>
                <w:lang w:val="nl-NL"/>
              </w:rPr>
              <w:t>9.</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directiebegroting;</w:t>
            </w:r>
          </w:p>
        </w:tc>
        <w:tc>
          <w:tcPr>
            <w:tcW w:w="1150" w:type="dxa"/>
          </w:tcPr>
          <w:p w:rsidR="00A664F3" w:rsidRPr="00690F2E" w:rsidRDefault="00A664F3" w:rsidP="00A664F3">
            <w:pPr>
              <w:spacing w:line="280" w:lineRule="atLeast"/>
              <w:rPr>
                <w:rFonts w:cs="Arial"/>
                <w:bCs/>
                <w:i/>
                <w:kern w:val="32"/>
              </w:rPr>
            </w:pPr>
            <w:r w:rsidRPr="00690F2E">
              <w:rPr>
                <w:rFonts w:cs="Arial"/>
                <w:bCs/>
                <w:i/>
                <w:kern w:val="32"/>
                <w:sz w:val="20"/>
                <w:szCs w:val="20"/>
                <w:lang w:val="nl-NL"/>
              </w:rPr>
              <w:t>ja / nee</w:t>
            </w:r>
          </w:p>
        </w:tc>
      </w:tr>
      <w:tr w:rsidR="00A664F3" w:rsidRPr="00690F2E" w:rsidTr="001A46BA">
        <w:tc>
          <w:tcPr>
            <w:tcW w:w="500" w:type="dxa"/>
          </w:tcPr>
          <w:p w:rsidR="00A664F3" w:rsidRPr="00A664F3" w:rsidRDefault="00A664F3" w:rsidP="00A664F3">
            <w:pPr>
              <w:spacing w:line="280" w:lineRule="atLeast"/>
              <w:rPr>
                <w:rFonts w:cs="Arial"/>
                <w:bCs/>
                <w:kern w:val="32"/>
                <w:sz w:val="20"/>
                <w:szCs w:val="20"/>
                <w:lang w:val="nl-NL"/>
              </w:rPr>
            </w:pPr>
            <w:r w:rsidRPr="00A664F3">
              <w:rPr>
                <w:rFonts w:cs="Arial"/>
                <w:bCs/>
                <w:kern w:val="32"/>
                <w:sz w:val="20"/>
                <w:szCs w:val="20"/>
                <w:lang w:val="nl-NL"/>
              </w:rPr>
              <w:t>10.</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verzorgen en begeleiden van het aanbestedingstraject via TenderNed.</w:t>
            </w:r>
          </w:p>
        </w:tc>
        <w:tc>
          <w:tcPr>
            <w:tcW w:w="1150" w:type="dxa"/>
          </w:tcPr>
          <w:p w:rsidR="00A664F3" w:rsidRPr="00690F2E" w:rsidRDefault="00A664F3" w:rsidP="00A664F3">
            <w:pPr>
              <w:spacing w:line="280" w:lineRule="atLeast"/>
              <w:rPr>
                <w:rFonts w:cs="Arial"/>
                <w:bCs/>
                <w:i/>
                <w:kern w:val="32"/>
              </w:rPr>
            </w:pPr>
            <w:r w:rsidRPr="00690F2E">
              <w:rPr>
                <w:rFonts w:cs="Arial"/>
                <w:bCs/>
                <w:i/>
                <w:kern w:val="32"/>
                <w:sz w:val="20"/>
                <w:szCs w:val="20"/>
                <w:lang w:val="nl-NL"/>
              </w:rPr>
              <w:t>ja / nee</w:t>
            </w:r>
          </w:p>
        </w:tc>
      </w:tr>
      <w:tr w:rsidR="00452393" w:rsidRPr="00690F2E" w:rsidTr="001A46BA">
        <w:tc>
          <w:tcPr>
            <w:tcW w:w="500" w:type="dxa"/>
          </w:tcPr>
          <w:p w:rsidR="00452393" w:rsidRPr="00690F2E" w:rsidRDefault="00452393" w:rsidP="001A46BA">
            <w:pPr>
              <w:spacing w:line="280" w:lineRule="atLeast"/>
              <w:rPr>
                <w:rFonts w:cs="Arial"/>
                <w:bCs/>
                <w:kern w:val="32"/>
                <w:sz w:val="20"/>
                <w:szCs w:val="20"/>
                <w:lang w:val="nl-NL"/>
              </w:rPr>
            </w:pPr>
          </w:p>
        </w:tc>
        <w:tc>
          <w:tcPr>
            <w:tcW w:w="8148" w:type="dxa"/>
          </w:tcPr>
          <w:p w:rsidR="00452393" w:rsidRPr="00690F2E" w:rsidRDefault="00452393" w:rsidP="001A46BA">
            <w:pPr>
              <w:spacing w:line="280" w:lineRule="atLeast"/>
              <w:contextualSpacing/>
              <w:jc w:val="both"/>
              <w:rPr>
                <w:rFonts w:ascii="Trebuchet MS" w:hAnsi="Trebuchet MS"/>
                <w:sz w:val="20"/>
                <w:szCs w:val="20"/>
                <w:lang w:val="nl-NL"/>
              </w:rPr>
            </w:pPr>
          </w:p>
          <w:p w:rsidR="00452393" w:rsidRPr="00690F2E" w:rsidRDefault="00452393" w:rsidP="001A46BA">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rsidR="00452393" w:rsidRPr="00690F2E" w:rsidRDefault="00452393" w:rsidP="001A46BA">
            <w:pPr>
              <w:spacing w:line="280" w:lineRule="atLeast"/>
              <w:contextualSpacing/>
              <w:jc w:val="both"/>
              <w:rPr>
                <w:rFonts w:ascii="Trebuchet MS" w:hAnsi="Trebuchet MS"/>
                <w:sz w:val="20"/>
                <w:szCs w:val="20"/>
                <w:lang w:val="nl-NL"/>
              </w:rPr>
            </w:pPr>
          </w:p>
        </w:tc>
        <w:tc>
          <w:tcPr>
            <w:tcW w:w="1150" w:type="dxa"/>
          </w:tcPr>
          <w:p w:rsidR="00452393" w:rsidRPr="00690F2E" w:rsidRDefault="00452393" w:rsidP="001A46BA">
            <w:pPr>
              <w:spacing w:line="280" w:lineRule="atLeast"/>
              <w:rPr>
                <w:rFonts w:cs="Arial"/>
                <w:bCs/>
                <w:i/>
                <w:kern w:val="32"/>
                <w:sz w:val="20"/>
                <w:szCs w:val="20"/>
                <w:lang w:val="nl-NL"/>
              </w:rPr>
            </w:pPr>
          </w:p>
        </w:tc>
      </w:tr>
    </w:tbl>
    <w:p w:rsidR="00452393" w:rsidRPr="00690F2E" w:rsidRDefault="00452393" w:rsidP="00452393">
      <w:pPr>
        <w:spacing w:line="280" w:lineRule="atLeast"/>
        <w:ind w:left="1133"/>
        <w:contextualSpacing/>
        <w:jc w:val="both"/>
        <w:rPr>
          <w:rFonts w:ascii="Trebuchet MS" w:hAnsi="Trebuchet MS"/>
        </w:rPr>
      </w:pPr>
    </w:p>
    <w:p w:rsidR="00452393" w:rsidRDefault="00452393" w:rsidP="00452393">
      <w:pPr>
        <w:spacing w:line="280" w:lineRule="atLeast"/>
        <w:contextualSpacing/>
        <w:jc w:val="both"/>
        <w:rPr>
          <w:rFonts w:ascii="Trebuchet MS" w:hAnsi="Trebuchet MS"/>
        </w:rPr>
      </w:pPr>
    </w:p>
    <w:p w:rsidR="00A664F3" w:rsidRDefault="00A664F3" w:rsidP="00452393">
      <w:pPr>
        <w:spacing w:line="280" w:lineRule="atLeast"/>
        <w:contextualSpacing/>
        <w:jc w:val="both"/>
        <w:rPr>
          <w:rFonts w:ascii="Trebuchet MS" w:hAnsi="Trebuchet MS"/>
        </w:rPr>
      </w:pPr>
    </w:p>
    <w:p w:rsidR="00452393" w:rsidRDefault="00452393" w:rsidP="00452393">
      <w:pPr>
        <w:spacing w:line="280" w:lineRule="atLeast"/>
        <w:contextualSpacing/>
        <w:jc w:val="both"/>
        <w:rPr>
          <w:rFonts w:ascii="Trebuchet MS" w:hAnsi="Trebuchet MS"/>
        </w:rPr>
      </w:pPr>
    </w:p>
    <w:p w:rsidR="00452393" w:rsidRDefault="00452393" w:rsidP="00452393">
      <w:pPr>
        <w:spacing w:line="280" w:lineRule="atLeast"/>
        <w:contextualSpacing/>
        <w:jc w:val="both"/>
        <w:rPr>
          <w:rFonts w:ascii="Trebuchet MS" w:hAnsi="Trebuchet MS"/>
        </w:rPr>
      </w:pPr>
    </w:p>
    <w:p w:rsidR="00452393" w:rsidRDefault="00452393" w:rsidP="00452393">
      <w:pPr>
        <w:spacing w:line="280" w:lineRule="atLeast"/>
        <w:contextualSpacing/>
        <w:jc w:val="both"/>
        <w:rPr>
          <w:rFonts w:ascii="Trebuchet MS" w:hAnsi="Trebuchet MS"/>
        </w:rPr>
      </w:pPr>
    </w:p>
    <w:p w:rsidR="00452393" w:rsidRPr="00690F2E" w:rsidRDefault="00452393" w:rsidP="00452393">
      <w:pPr>
        <w:spacing w:line="280" w:lineRule="atLeast"/>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452393" w:rsidRPr="00690F2E" w:rsidTr="001A46BA">
        <w:trPr>
          <w:cnfStyle w:val="100000000000" w:firstRow="1" w:lastRow="0" w:firstColumn="0" w:lastColumn="0" w:oddVBand="0" w:evenVBand="0" w:oddHBand="0" w:evenHBand="0" w:firstRowFirstColumn="0" w:firstRowLastColumn="0" w:lastRowFirstColumn="0" w:lastRowLastColumn="0"/>
        </w:trPr>
        <w:tc>
          <w:tcPr>
            <w:tcW w:w="9798" w:type="dxa"/>
            <w:gridSpan w:val="3"/>
          </w:tcPr>
          <w:p w:rsidR="00452393" w:rsidRPr="00690F2E" w:rsidRDefault="00452393" w:rsidP="001A46BA">
            <w:pPr>
              <w:spacing w:line="280" w:lineRule="atLeast"/>
              <w:rPr>
                <w:rFonts w:cs="Times New Roman"/>
                <w:sz w:val="20"/>
                <w:szCs w:val="20"/>
                <w:lang w:val="nl-NL"/>
              </w:rPr>
            </w:pPr>
            <w:r w:rsidRPr="00690F2E">
              <w:rPr>
                <w:sz w:val="20"/>
                <w:szCs w:val="20"/>
                <w:lang w:val="nl-NL"/>
              </w:rPr>
              <w:lastRenderedPageBreak/>
              <w:t xml:space="preserve">Kerncompetentie 3 - </w:t>
            </w:r>
            <w:r w:rsidR="00390850" w:rsidRPr="00390850">
              <w:rPr>
                <w:sz w:val="20"/>
                <w:szCs w:val="20"/>
                <w:lang w:val="nl-NL"/>
              </w:rPr>
              <w:t>ervaring met het voorbereiden van rioleringsprojecten</w:t>
            </w:r>
          </w:p>
        </w:tc>
      </w:tr>
      <w:tr w:rsidR="00A664F3" w:rsidRPr="00690F2E" w:rsidTr="001A46BA">
        <w:tc>
          <w:tcPr>
            <w:tcW w:w="500" w:type="dxa"/>
          </w:tcPr>
          <w:p w:rsidR="00A664F3" w:rsidRPr="00690F2E" w:rsidRDefault="00A664F3" w:rsidP="00A664F3">
            <w:pPr>
              <w:spacing w:line="280" w:lineRule="atLeast"/>
              <w:rPr>
                <w:rFonts w:cs="Arial"/>
                <w:bCs/>
                <w:kern w:val="32"/>
                <w:lang w:val="nl-NL"/>
              </w:rPr>
            </w:pPr>
            <w:r w:rsidRPr="00690F2E">
              <w:rPr>
                <w:rFonts w:cs="Arial"/>
                <w:bCs/>
                <w:kern w:val="32"/>
                <w:sz w:val="20"/>
                <w:szCs w:val="20"/>
                <w:lang w:val="nl-NL"/>
              </w:rPr>
              <w:t>1.</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voorlopig ontwerp voor de ondergrondse inrichting;</w:t>
            </w:r>
          </w:p>
        </w:tc>
        <w:tc>
          <w:tcPr>
            <w:tcW w:w="1150" w:type="dxa"/>
          </w:tcPr>
          <w:p w:rsidR="00A664F3" w:rsidRPr="00690F2E" w:rsidRDefault="00A664F3" w:rsidP="00A664F3">
            <w:pPr>
              <w:spacing w:line="280" w:lineRule="atLeast"/>
              <w:rPr>
                <w:rFonts w:cs="Arial"/>
                <w:bCs/>
                <w:i/>
                <w:kern w:val="32"/>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lang w:val="nl-NL"/>
              </w:rPr>
            </w:pPr>
            <w:r w:rsidRPr="00690F2E">
              <w:rPr>
                <w:rFonts w:cs="Arial"/>
                <w:bCs/>
                <w:kern w:val="32"/>
                <w:sz w:val="20"/>
                <w:szCs w:val="20"/>
                <w:lang w:val="nl-NL"/>
              </w:rPr>
              <w:t>2.</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knelpuntenanalyse conform CROW 500;</w:t>
            </w:r>
          </w:p>
        </w:tc>
        <w:tc>
          <w:tcPr>
            <w:tcW w:w="1150" w:type="dxa"/>
          </w:tcPr>
          <w:p w:rsidR="00A664F3" w:rsidRPr="00690F2E" w:rsidRDefault="00A664F3" w:rsidP="00A664F3">
            <w:pPr>
              <w:spacing w:line="280" w:lineRule="atLeast"/>
              <w:rPr>
                <w:rFonts w:cs="Arial"/>
                <w:bCs/>
                <w:i/>
                <w:kern w:val="32"/>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uitvragen, uitzetten en begeleiden van proefsleuven als onderdeel van een project;</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houden van overleggen met de kabels en leidingeneigenaren;</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uitvragen, uitzetten en begeleiden van bemalingsadvies als onderdeel van een project;</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rsidR="00A664F3" w:rsidRPr="00A664F3" w:rsidRDefault="00CE4335" w:rsidP="00A664F3">
            <w:pPr>
              <w:spacing w:line="280" w:lineRule="atLeast"/>
              <w:contextualSpacing/>
              <w:jc w:val="both"/>
              <w:rPr>
                <w:rFonts w:ascii="Trebuchet MS" w:hAnsi="Trebuchet MS"/>
                <w:sz w:val="20"/>
                <w:szCs w:val="20"/>
                <w:lang w:val="nl-NL"/>
              </w:rPr>
            </w:pPr>
            <w:r w:rsidRPr="00CE4335">
              <w:rPr>
                <w:rFonts w:ascii="Trebuchet MS" w:hAnsi="Trebuchet MS"/>
                <w:sz w:val="20"/>
                <w:szCs w:val="20"/>
                <w:lang w:val="nl-NL"/>
              </w:rPr>
              <w:t>Het adviseren en uitwerken van boring(en) (berekeningen, situatietekening en boorprofiel)</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één RAW-bestek;</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r w:rsidRPr="00690F2E">
              <w:rPr>
                <w:rFonts w:cs="Arial"/>
                <w:bCs/>
                <w:kern w:val="32"/>
                <w:sz w:val="20"/>
                <w:szCs w:val="20"/>
                <w:lang w:val="nl-NL"/>
              </w:rPr>
              <w:t>8.</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directiebegroting;</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rPr>
            </w:pPr>
            <w:r w:rsidRPr="00A664F3">
              <w:rPr>
                <w:rFonts w:cs="Arial"/>
                <w:bCs/>
                <w:kern w:val="32"/>
                <w:sz w:val="20"/>
                <w:szCs w:val="20"/>
                <w:lang w:val="nl-NL"/>
              </w:rPr>
              <w:t>9.</w:t>
            </w:r>
          </w:p>
        </w:tc>
        <w:tc>
          <w:tcPr>
            <w:tcW w:w="8148" w:type="dxa"/>
          </w:tcPr>
          <w:p w:rsidR="00A664F3" w:rsidRPr="00A664F3" w:rsidRDefault="00A664F3" w:rsidP="00A664F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verzorgen en begeleiden van het aanbestedingstraject via TenderNed.</w:t>
            </w:r>
          </w:p>
        </w:tc>
        <w:tc>
          <w:tcPr>
            <w:tcW w:w="1150" w:type="dxa"/>
          </w:tcPr>
          <w:p w:rsidR="00A664F3" w:rsidRPr="00690F2E" w:rsidRDefault="00A664F3" w:rsidP="00A664F3">
            <w:pPr>
              <w:spacing w:line="280" w:lineRule="atLeast"/>
              <w:rPr>
                <w:rFonts w:cs="Arial"/>
                <w:bCs/>
                <w:i/>
                <w:kern w:val="32"/>
                <w:sz w:val="20"/>
                <w:szCs w:val="20"/>
                <w:lang w:val="nl-NL"/>
              </w:rPr>
            </w:pPr>
            <w:r w:rsidRPr="00690F2E">
              <w:rPr>
                <w:rFonts w:cs="Arial"/>
                <w:bCs/>
                <w:i/>
                <w:kern w:val="32"/>
                <w:sz w:val="20"/>
                <w:szCs w:val="20"/>
                <w:lang w:val="nl-NL"/>
              </w:rPr>
              <w:t>ja / nee</w:t>
            </w:r>
          </w:p>
        </w:tc>
      </w:tr>
      <w:tr w:rsidR="00A664F3" w:rsidRPr="00690F2E" w:rsidTr="001A46BA">
        <w:tc>
          <w:tcPr>
            <w:tcW w:w="500" w:type="dxa"/>
          </w:tcPr>
          <w:p w:rsidR="00A664F3" w:rsidRPr="00690F2E" w:rsidRDefault="00A664F3" w:rsidP="00A664F3">
            <w:pPr>
              <w:spacing w:line="280" w:lineRule="atLeast"/>
              <w:rPr>
                <w:rFonts w:cs="Arial"/>
                <w:bCs/>
                <w:kern w:val="32"/>
                <w:sz w:val="20"/>
                <w:szCs w:val="20"/>
                <w:lang w:val="nl-NL"/>
              </w:rPr>
            </w:pPr>
          </w:p>
        </w:tc>
        <w:tc>
          <w:tcPr>
            <w:tcW w:w="8148" w:type="dxa"/>
          </w:tcPr>
          <w:p w:rsidR="00A664F3" w:rsidRPr="00690F2E" w:rsidRDefault="00A664F3" w:rsidP="00A664F3">
            <w:pPr>
              <w:spacing w:line="280" w:lineRule="atLeast"/>
              <w:contextualSpacing/>
              <w:jc w:val="both"/>
              <w:rPr>
                <w:rFonts w:ascii="Trebuchet MS" w:hAnsi="Trebuchet MS"/>
                <w:sz w:val="20"/>
                <w:szCs w:val="20"/>
                <w:lang w:val="nl-NL"/>
              </w:rPr>
            </w:pPr>
          </w:p>
          <w:p w:rsidR="00A664F3" w:rsidRPr="00690F2E" w:rsidRDefault="00A664F3" w:rsidP="00A664F3">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rsidR="00A664F3" w:rsidRPr="00690F2E" w:rsidRDefault="00A664F3" w:rsidP="00A664F3">
            <w:pPr>
              <w:spacing w:line="280" w:lineRule="atLeast"/>
              <w:contextualSpacing/>
              <w:jc w:val="both"/>
              <w:rPr>
                <w:rFonts w:ascii="Trebuchet MS" w:hAnsi="Trebuchet MS"/>
                <w:sz w:val="20"/>
                <w:szCs w:val="20"/>
                <w:lang w:val="nl-NL"/>
              </w:rPr>
            </w:pPr>
          </w:p>
        </w:tc>
        <w:tc>
          <w:tcPr>
            <w:tcW w:w="1150" w:type="dxa"/>
          </w:tcPr>
          <w:p w:rsidR="00A664F3" w:rsidRPr="00690F2E" w:rsidRDefault="00A664F3" w:rsidP="00A664F3">
            <w:pPr>
              <w:spacing w:line="280" w:lineRule="atLeast"/>
              <w:rPr>
                <w:rFonts w:cs="Arial"/>
                <w:bCs/>
                <w:i/>
                <w:kern w:val="32"/>
                <w:sz w:val="20"/>
                <w:szCs w:val="20"/>
                <w:lang w:val="nl-NL"/>
              </w:rPr>
            </w:pPr>
          </w:p>
        </w:tc>
      </w:tr>
    </w:tbl>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rPr>
          <w:rFonts w:cs="Arial"/>
          <w:bCs/>
          <w:i/>
          <w:color w:val="00B0F0"/>
          <w:kern w:val="32"/>
        </w:rPr>
      </w:pPr>
    </w:p>
    <w:p w:rsidR="00452393" w:rsidRPr="00690F2E" w:rsidRDefault="00452393" w:rsidP="00452393">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452393" w:rsidRPr="00690F2E" w:rsidTr="001A46BA">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52393" w:rsidRPr="00690F2E" w:rsidRDefault="00452393" w:rsidP="001A46BA">
            <w:pPr>
              <w:spacing w:line="280" w:lineRule="atLeast"/>
            </w:pPr>
            <w:r w:rsidRPr="00690F2E">
              <w:t>Getekend voor akkoord:</w:t>
            </w: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Naam gegadigde/combinant:</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p w:rsidR="00452393" w:rsidRPr="00690F2E" w:rsidRDefault="00452393" w:rsidP="001A46BA">
            <w:pPr>
              <w:spacing w:line="280" w:lineRule="atLeast"/>
            </w:pP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Plaats:</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Datum:</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tc>
      </w:tr>
      <w:tr w:rsidR="00452393" w:rsidRPr="00690F2E" w:rsidTr="001A46BA">
        <w:tc>
          <w:tcPr>
            <w:tcW w:w="3815"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r w:rsidRPr="00690F2E">
              <w:t>Handtekening:</w:t>
            </w:r>
          </w:p>
        </w:tc>
        <w:tc>
          <w:tcPr>
            <w:tcW w:w="5966" w:type="dxa"/>
            <w:tcBorders>
              <w:top w:val="single" w:sz="4" w:space="0" w:color="auto"/>
              <w:left w:val="single" w:sz="4" w:space="0" w:color="auto"/>
              <w:bottom w:val="single" w:sz="4" w:space="0" w:color="auto"/>
              <w:right w:val="single" w:sz="4" w:space="0" w:color="auto"/>
            </w:tcBorders>
          </w:tcPr>
          <w:p w:rsidR="00452393" w:rsidRPr="00690F2E" w:rsidRDefault="00452393" w:rsidP="001A46BA">
            <w:pPr>
              <w:spacing w:line="280" w:lineRule="atLeast"/>
            </w:pPr>
          </w:p>
        </w:tc>
      </w:tr>
      <w:bookmarkEnd w:id="13"/>
    </w:tbl>
    <w:p w:rsidR="004123EE" w:rsidRDefault="004123EE" w:rsidP="00452393">
      <w:pPr>
        <w:spacing w:line="280" w:lineRule="atLeast"/>
        <w:rPr>
          <w:rFonts w:cs="Arial"/>
          <w:bCs/>
          <w:i/>
          <w:color w:val="00B0F0"/>
          <w:kern w:val="32"/>
        </w:rPr>
      </w:pPr>
    </w:p>
    <w:p w:rsidR="001A46BA" w:rsidRDefault="001A46BA" w:rsidP="00452393">
      <w:pPr>
        <w:spacing w:line="280" w:lineRule="atLeast"/>
        <w:rPr>
          <w:rFonts w:cs="Arial"/>
          <w:bCs/>
          <w:i/>
          <w:color w:val="00B0F0"/>
          <w:kern w:val="32"/>
        </w:rPr>
      </w:pPr>
    </w:p>
    <w:p w:rsidR="001A46BA" w:rsidRPr="00291F81" w:rsidRDefault="001A46BA" w:rsidP="001A46BA">
      <w:pPr>
        <w:pStyle w:val="1-Kop1MemoCorversenBS"/>
        <w:numPr>
          <w:ilvl w:val="0"/>
          <w:numId w:val="0"/>
        </w:numPr>
        <w:ind w:left="425" w:hanging="425"/>
      </w:pPr>
      <w:bookmarkStart w:id="14" w:name="_Toc172539791"/>
      <w:r w:rsidRPr="00C9478A">
        <w:lastRenderedPageBreak/>
        <w:t>Bijlage VII Grove opsomming werkzaamheden</w:t>
      </w:r>
      <w:bookmarkEnd w:id="14"/>
      <w:r w:rsidRPr="00291F81">
        <w:t xml:space="preserve"> </w:t>
      </w:r>
    </w:p>
    <w:p w:rsidR="001A46BA" w:rsidRPr="00C9478A" w:rsidRDefault="001A46BA" w:rsidP="001A46BA">
      <w:pPr>
        <w:spacing w:line="280" w:lineRule="atLeast"/>
        <w:rPr>
          <w:rFonts w:cs="Arial"/>
          <w:bCs/>
          <w:i/>
          <w:kern w:val="32"/>
        </w:rPr>
      </w:pPr>
      <w:r w:rsidRPr="00C9478A">
        <w:rPr>
          <w:rFonts w:cs="Arial"/>
          <w:bCs/>
          <w:i/>
          <w:kern w:val="32"/>
        </w:rPr>
        <w:t>3.1</w:t>
      </w:r>
      <w:r w:rsidRPr="00C9478A">
        <w:rPr>
          <w:rFonts w:cs="Arial"/>
          <w:bCs/>
          <w:i/>
          <w:kern w:val="32"/>
        </w:rPr>
        <w:tab/>
        <w:t>Voorbereiding</w:t>
      </w:r>
    </w:p>
    <w:p w:rsidR="001A46BA" w:rsidRPr="00C9478A" w:rsidRDefault="001A46BA" w:rsidP="001A46BA">
      <w:pPr>
        <w:spacing w:line="280" w:lineRule="atLeast"/>
        <w:ind w:left="708"/>
        <w:rPr>
          <w:rFonts w:cs="Arial"/>
          <w:bCs/>
          <w:i/>
          <w:kern w:val="32"/>
        </w:rPr>
      </w:pPr>
      <w:r w:rsidRPr="00C9478A">
        <w:rPr>
          <w:rFonts w:cs="Arial"/>
          <w:bCs/>
          <w:i/>
          <w:kern w:val="32"/>
        </w:rPr>
        <w:t>3.1.1</w:t>
      </w:r>
      <w:r w:rsidRPr="00C9478A">
        <w:rPr>
          <w:rFonts w:cs="Arial"/>
          <w:bCs/>
          <w:i/>
          <w:kern w:val="32"/>
        </w:rPr>
        <w:tab/>
        <w:t>Startoverleg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3.1.2</w:t>
      </w:r>
      <w:r w:rsidRPr="00C9478A">
        <w:rPr>
          <w:rFonts w:cs="Arial"/>
          <w:bCs/>
          <w:i/>
          <w:kern w:val="32"/>
        </w:rPr>
        <w:tab/>
        <w:t>Rondgang met de opdrachtgever</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3.1.3</w:t>
      </w:r>
      <w:r w:rsidRPr="00C9478A">
        <w:rPr>
          <w:rFonts w:cs="Arial"/>
          <w:bCs/>
          <w:i/>
          <w:kern w:val="32"/>
        </w:rPr>
        <w:tab/>
        <w:t>Project Start-Up</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3.1.4</w:t>
      </w:r>
      <w:r w:rsidRPr="00C9478A">
        <w:rPr>
          <w:rFonts w:cs="Arial"/>
          <w:bCs/>
          <w:i/>
          <w:kern w:val="32"/>
        </w:rPr>
        <w:tab/>
        <w:t>Uitvoeren terreininventarisatie + bestaande situatie tekening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3.1.5</w:t>
      </w:r>
      <w:r w:rsidRPr="00C9478A">
        <w:rPr>
          <w:rFonts w:cs="Arial"/>
          <w:bCs/>
          <w:i/>
          <w:kern w:val="32"/>
        </w:rPr>
        <w:tab/>
        <w:t>Opstellen kaartje totaaloverzicht incl. bladindeling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3.1.6</w:t>
      </w:r>
      <w:r w:rsidRPr="00C9478A">
        <w:rPr>
          <w:rFonts w:cs="Arial"/>
          <w:bCs/>
          <w:i/>
          <w:kern w:val="32"/>
        </w:rPr>
        <w:tab/>
        <w:t>Opstellen visie groen / water</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3.1.7</w:t>
      </w:r>
      <w:r w:rsidRPr="00C9478A">
        <w:rPr>
          <w:rFonts w:cs="Arial"/>
          <w:bCs/>
          <w:i/>
          <w:kern w:val="32"/>
        </w:rPr>
        <w:tab/>
        <w:t>Duurzaamheidssessie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 Houden duurzaamheidssessie incl. voorbereiding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 Twee vervolg overleggen duurzaamheidssessie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3.1.8</w:t>
      </w:r>
      <w:r w:rsidRPr="00C9478A">
        <w:rPr>
          <w:rFonts w:cs="Arial"/>
          <w:bCs/>
          <w:i/>
          <w:kern w:val="32"/>
        </w:rPr>
        <w:tab/>
        <w:t>Opstellen risicoanalyse en houden risicosessie(s)</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 Opstellen risicoanalyse en houden risicosessie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 Twee vervolg overleggen risicosessie</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3.2</w:t>
      </w:r>
      <w:r w:rsidRPr="00C9478A">
        <w:rPr>
          <w:rFonts w:cs="Arial"/>
          <w:bCs/>
          <w:i/>
          <w:kern w:val="32"/>
        </w:rPr>
        <w:tab/>
        <w:t>Opstellen inrichtingsplan / Burgerparticipatie</w:t>
      </w:r>
    </w:p>
    <w:p w:rsidR="001A46BA" w:rsidRPr="00C9478A" w:rsidRDefault="001A46BA" w:rsidP="001A46BA">
      <w:pPr>
        <w:spacing w:line="280" w:lineRule="atLeast"/>
        <w:ind w:left="708"/>
        <w:rPr>
          <w:rFonts w:cs="Arial"/>
          <w:bCs/>
          <w:i/>
          <w:kern w:val="32"/>
        </w:rPr>
      </w:pPr>
      <w:r w:rsidRPr="00C9478A">
        <w:rPr>
          <w:rFonts w:cs="Arial"/>
          <w:bCs/>
          <w:i/>
          <w:kern w:val="32"/>
        </w:rPr>
        <w:t>3.2.1</w:t>
      </w:r>
      <w:r w:rsidRPr="00C9478A">
        <w:rPr>
          <w:rFonts w:cs="Arial"/>
          <w:bCs/>
          <w:i/>
          <w:kern w:val="32"/>
        </w:rPr>
        <w:tab/>
        <w:t>Opstellen enquête</w:t>
      </w:r>
      <w:r w:rsidR="00C9478A">
        <w:rPr>
          <w:rFonts w:cs="Arial"/>
          <w:bCs/>
          <w:i/>
          <w:kern w:val="32"/>
        </w:rPr>
        <w:t>;</w:t>
      </w:r>
      <w:r w:rsidRPr="00C9478A">
        <w:rPr>
          <w:rFonts w:cs="Arial"/>
          <w:bCs/>
          <w:i/>
          <w:kern w:val="32"/>
        </w:rPr>
        <w:t xml:space="preserve"> </w:t>
      </w:r>
    </w:p>
    <w:p w:rsidR="001A46BA" w:rsidRPr="00C9478A" w:rsidRDefault="001A46BA" w:rsidP="001A46BA">
      <w:pPr>
        <w:spacing w:line="280" w:lineRule="atLeast"/>
        <w:ind w:left="708"/>
        <w:rPr>
          <w:rFonts w:cs="Arial"/>
          <w:bCs/>
          <w:i/>
          <w:kern w:val="32"/>
        </w:rPr>
      </w:pPr>
      <w:r w:rsidRPr="00C9478A">
        <w:rPr>
          <w:rFonts w:cs="Arial"/>
          <w:bCs/>
          <w:i/>
          <w:kern w:val="32"/>
        </w:rPr>
        <w:t>3.2.4</w:t>
      </w:r>
      <w:r w:rsidRPr="00C9478A">
        <w:rPr>
          <w:rFonts w:cs="Arial"/>
          <w:bCs/>
          <w:i/>
          <w:kern w:val="32"/>
        </w:rPr>
        <w:tab/>
        <w:t xml:space="preserve">Houden 1ste werkgroep </w:t>
      </w:r>
      <w:r w:rsidR="00C9478A">
        <w:rPr>
          <w:rFonts w:cs="Arial"/>
          <w:bCs/>
          <w:i/>
          <w:kern w:val="32"/>
        </w:rPr>
        <w:t>school;</w:t>
      </w:r>
    </w:p>
    <w:p w:rsidR="001A46BA" w:rsidRPr="00C9478A" w:rsidRDefault="001A46BA" w:rsidP="001A46BA">
      <w:pPr>
        <w:spacing w:line="280" w:lineRule="atLeast"/>
        <w:ind w:left="708"/>
        <w:rPr>
          <w:rFonts w:cs="Arial"/>
          <w:bCs/>
          <w:i/>
          <w:kern w:val="32"/>
        </w:rPr>
      </w:pPr>
      <w:r w:rsidRPr="00C9478A">
        <w:rPr>
          <w:rFonts w:cs="Arial"/>
          <w:bCs/>
          <w:i/>
          <w:kern w:val="32"/>
        </w:rPr>
        <w:t>3.2.5</w:t>
      </w:r>
      <w:r w:rsidRPr="00C9478A">
        <w:rPr>
          <w:rFonts w:cs="Arial"/>
          <w:bCs/>
          <w:i/>
          <w:kern w:val="32"/>
        </w:rPr>
        <w:tab/>
        <w:t>Houden 1ste ontwerpsessie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3.2.6</w:t>
      </w:r>
      <w:r w:rsidRPr="00C9478A">
        <w:rPr>
          <w:rFonts w:cs="Arial"/>
          <w:bCs/>
          <w:i/>
          <w:kern w:val="32"/>
        </w:rPr>
        <w:tab/>
        <w:t>Opstellen 1ste concept inrichtingsplan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3.2.7</w:t>
      </w:r>
      <w:r w:rsidRPr="00C9478A">
        <w:rPr>
          <w:rFonts w:cs="Arial"/>
          <w:bCs/>
          <w:i/>
          <w:kern w:val="32"/>
        </w:rPr>
        <w:tab/>
        <w:t>Opstellen 1ste concept SSK-raming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3.2.8</w:t>
      </w:r>
      <w:r w:rsidRPr="00C9478A">
        <w:rPr>
          <w:rFonts w:cs="Arial"/>
          <w:bCs/>
          <w:i/>
          <w:kern w:val="32"/>
        </w:rPr>
        <w:tab/>
        <w:t>Houden 1ste inloopmiddag/avond</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3.2.9</w:t>
      </w:r>
      <w:r w:rsidRPr="00C9478A">
        <w:rPr>
          <w:rFonts w:cs="Arial"/>
          <w:bCs/>
          <w:i/>
          <w:kern w:val="32"/>
        </w:rPr>
        <w:tab/>
        <w:t>Houden 2de werkgroep school</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3.2.10</w:t>
      </w:r>
      <w:r w:rsidRPr="00C9478A">
        <w:rPr>
          <w:rFonts w:cs="Arial"/>
          <w:bCs/>
          <w:i/>
          <w:kern w:val="32"/>
        </w:rPr>
        <w:tab/>
        <w:t>Houden 2de ontwerpsessie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3.2.11</w:t>
      </w:r>
      <w:r w:rsidRPr="00C9478A">
        <w:rPr>
          <w:rFonts w:cs="Arial"/>
          <w:bCs/>
          <w:i/>
          <w:kern w:val="32"/>
        </w:rPr>
        <w:tab/>
        <w:t>Opstellen 2e concept inrichtingsplan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3.2.12</w:t>
      </w:r>
      <w:r w:rsidRPr="00C9478A">
        <w:rPr>
          <w:rFonts w:cs="Arial"/>
          <w:bCs/>
          <w:i/>
          <w:kern w:val="32"/>
        </w:rPr>
        <w:tab/>
        <w:t>Houden 2de inloopmiddag/avond</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3.2.13</w:t>
      </w:r>
      <w:r w:rsidRPr="00C9478A">
        <w:rPr>
          <w:rFonts w:cs="Arial"/>
          <w:bCs/>
          <w:i/>
          <w:kern w:val="32"/>
        </w:rPr>
        <w:tab/>
        <w:t>Houden 3de werkgroep school</w:t>
      </w:r>
      <w:r w:rsidR="00C9478A">
        <w:rPr>
          <w:rFonts w:cs="Arial"/>
          <w:bCs/>
          <w:i/>
          <w:kern w:val="32"/>
        </w:rPr>
        <w:t>;</w:t>
      </w:r>
      <w:r w:rsidRPr="00C9478A">
        <w:rPr>
          <w:rFonts w:cs="Arial"/>
          <w:bCs/>
          <w:i/>
          <w:kern w:val="32"/>
        </w:rPr>
        <w:t xml:space="preserve"> </w:t>
      </w:r>
    </w:p>
    <w:p w:rsidR="001A46BA" w:rsidRPr="00C9478A" w:rsidRDefault="001A46BA" w:rsidP="001A46BA">
      <w:pPr>
        <w:spacing w:line="280" w:lineRule="atLeast"/>
        <w:ind w:left="708"/>
        <w:rPr>
          <w:rFonts w:cs="Arial"/>
          <w:bCs/>
          <w:i/>
          <w:kern w:val="32"/>
        </w:rPr>
      </w:pPr>
      <w:r w:rsidRPr="00C9478A">
        <w:rPr>
          <w:rFonts w:cs="Arial"/>
          <w:bCs/>
          <w:i/>
          <w:kern w:val="32"/>
        </w:rPr>
        <w:t>3.2.14</w:t>
      </w:r>
      <w:r w:rsidRPr="00C9478A">
        <w:rPr>
          <w:rFonts w:cs="Arial"/>
          <w:bCs/>
          <w:i/>
          <w:kern w:val="32"/>
        </w:rPr>
        <w:tab/>
        <w:t>Houden 3de ontwerpsessie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3.2.15</w:t>
      </w:r>
      <w:r w:rsidRPr="00C9478A">
        <w:rPr>
          <w:rFonts w:cs="Arial"/>
          <w:bCs/>
          <w:i/>
          <w:kern w:val="32"/>
        </w:rPr>
        <w:tab/>
        <w:t>Definitief maken inrichtingsplan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3.2.16</w:t>
      </w:r>
      <w:r w:rsidRPr="00C9478A">
        <w:rPr>
          <w:rFonts w:cs="Arial"/>
          <w:bCs/>
          <w:i/>
          <w:kern w:val="32"/>
        </w:rPr>
        <w:tab/>
        <w:t>Opstellen SSK-raming</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3.3</w:t>
      </w:r>
      <w:r w:rsidRPr="00C9478A">
        <w:rPr>
          <w:rFonts w:cs="Arial"/>
          <w:bCs/>
          <w:i/>
          <w:kern w:val="32"/>
        </w:rPr>
        <w:tab/>
        <w:t>Onderzoeken</w:t>
      </w:r>
    </w:p>
    <w:p w:rsidR="001A46BA" w:rsidRPr="00C9478A" w:rsidRDefault="001A46BA" w:rsidP="001A46BA">
      <w:pPr>
        <w:spacing w:line="280" w:lineRule="atLeast"/>
        <w:ind w:left="708"/>
        <w:rPr>
          <w:rFonts w:cs="Arial"/>
          <w:bCs/>
          <w:i/>
          <w:kern w:val="32"/>
        </w:rPr>
      </w:pPr>
      <w:r w:rsidRPr="00C9478A">
        <w:rPr>
          <w:rFonts w:cs="Arial"/>
          <w:bCs/>
          <w:i/>
          <w:kern w:val="32"/>
        </w:rPr>
        <w:t>3.3.1</w:t>
      </w:r>
      <w:r w:rsidRPr="00C9478A">
        <w:rPr>
          <w:rFonts w:cs="Arial"/>
          <w:bCs/>
          <w:i/>
          <w:kern w:val="32"/>
        </w:rPr>
        <w:tab/>
        <w:t>Beoordelen parkeeronderzoek</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3.3.2</w:t>
      </w:r>
      <w:r w:rsidRPr="00C9478A">
        <w:rPr>
          <w:rFonts w:cs="Arial"/>
          <w:bCs/>
          <w:i/>
          <w:kern w:val="32"/>
        </w:rPr>
        <w:tab/>
        <w:t>Beoordelen landmeetwerkzaamheden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3.3.3</w:t>
      </w:r>
      <w:r w:rsidRPr="00C9478A">
        <w:rPr>
          <w:rFonts w:cs="Arial"/>
          <w:bCs/>
          <w:i/>
          <w:kern w:val="32"/>
        </w:rPr>
        <w:tab/>
        <w:t>Opstellen tekening bestaande kabels en leidingen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3.3.4</w:t>
      </w:r>
      <w:r w:rsidRPr="00C9478A">
        <w:rPr>
          <w:rFonts w:cs="Arial"/>
          <w:bCs/>
          <w:i/>
          <w:kern w:val="32"/>
        </w:rPr>
        <w:tab/>
        <w:t>Uitvragen en uitwerken proefsleuven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3.3.5</w:t>
      </w:r>
      <w:r w:rsidRPr="00C9478A">
        <w:rPr>
          <w:rFonts w:cs="Arial"/>
          <w:bCs/>
          <w:i/>
          <w:kern w:val="32"/>
        </w:rPr>
        <w:tab/>
        <w:t>Opstellen knelpuntenanalyse kabels &amp; leidingen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3.3.6</w:t>
      </w:r>
      <w:r w:rsidRPr="00C9478A">
        <w:rPr>
          <w:rFonts w:cs="Arial"/>
          <w:bCs/>
          <w:i/>
          <w:kern w:val="32"/>
        </w:rPr>
        <w:tab/>
        <w:t>Opstellen vergunningeninventarisatie</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3.3.7</w:t>
      </w:r>
      <w:r w:rsidRPr="00C9478A">
        <w:rPr>
          <w:rFonts w:cs="Arial"/>
          <w:bCs/>
          <w:i/>
          <w:kern w:val="32"/>
        </w:rPr>
        <w:tab/>
        <w:t>Opstellen historisch onderzoek</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3.3.8</w:t>
      </w:r>
      <w:r w:rsidRPr="00C9478A">
        <w:rPr>
          <w:rFonts w:cs="Arial"/>
          <w:bCs/>
          <w:i/>
          <w:kern w:val="32"/>
        </w:rPr>
        <w:tab/>
        <w:t>Uitvragen verkennend (water)bodem en asfaltonderzoek</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3.3.9</w:t>
      </w:r>
      <w:r w:rsidRPr="00C9478A">
        <w:rPr>
          <w:rFonts w:cs="Arial"/>
          <w:bCs/>
          <w:i/>
          <w:kern w:val="32"/>
        </w:rPr>
        <w:tab/>
        <w:t>Uitvragen Flora en Faunatoets</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3.3.10</w:t>
      </w:r>
      <w:r w:rsidRPr="00C9478A">
        <w:rPr>
          <w:rFonts w:cs="Arial"/>
          <w:bCs/>
          <w:i/>
          <w:kern w:val="32"/>
        </w:rPr>
        <w:tab/>
        <w:t>Uitvragen Boom Effect Analyse + Groeiplaatsonderzoek</w:t>
      </w:r>
      <w:r w:rsidR="00C9478A">
        <w:rPr>
          <w:rFonts w:cs="Arial"/>
          <w:bCs/>
          <w:i/>
          <w:kern w:val="32"/>
        </w:rPr>
        <w:t>;</w:t>
      </w:r>
    </w:p>
    <w:p w:rsidR="001A46BA" w:rsidRPr="00C9478A" w:rsidRDefault="001A46BA" w:rsidP="00C9478A">
      <w:pPr>
        <w:spacing w:line="280" w:lineRule="atLeast"/>
        <w:rPr>
          <w:rFonts w:cs="Arial"/>
          <w:bCs/>
          <w:i/>
          <w:kern w:val="32"/>
        </w:rPr>
      </w:pPr>
      <w:r w:rsidRPr="00C9478A">
        <w:rPr>
          <w:rFonts w:cs="Arial"/>
          <w:bCs/>
          <w:i/>
          <w:kern w:val="32"/>
        </w:rPr>
        <w:t>3.4</w:t>
      </w:r>
      <w:r w:rsidRPr="00C9478A">
        <w:rPr>
          <w:rFonts w:cs="Arial"/>
          <w:bCs/>
          <w:i/>
          <w:kern w:val="32"/>
        </w:rPr>
        <w:tab/>
        <w:t>Voorlopig Ontwerp</w:t>
      </w:r>
    </w:p>
    <w:p w:rsidR="001A46BA" w:rsidRPr="00C9478A" w:rsidRDefault="001A46BA" w:rsidP="001A46BA">
      <w:pPr>
        <w:spacing w:line="280" w:lineRule="atLeast"/>
        <w:ind w:left="708"/>
        <w:rPr>
          <w:rFonts w:cs="Arial"/>
          <w:bCs/>
          <w:i/>
          <w:kern w:val="32"/>
        </w:rPr>
      </w:pPr>
      <w:r w:rsidRPr="00C9478A">
        <w:rPr>
          <w:rFonts w:cs="Arial"/>
          <w:bCs/>
          <w:i/>
          <w:kern w:val="32"/>
        </w:rPr>
        <w:t>3.4.1</w:t>
      </w:r>
      <w:r w:rsidRPr="00C9478A">
        <w:rPr>
          <w:rFonts w:cs="Arial"/>
          <w:bCs/>
          <w:i/>
          <w:kern w:val="32"/>
        </w:rPr>
        <w:tab/>
        <w:t>Opstellen concept Voorlopig Ontwerp</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 Nieuwe situatie – riolering (schaal 1:200);</w:t>
      </w:r>
    </w:p>
    <w:p w:rsidR="001A46BA" w:rsidRPr="00C9478A" w:rsidRDefault="001A46BA" w:rsidP="001A46BA">
      <w:pPr>
        <w:spacing w:line="280" w:lineRule="atLeast"/>
        <w:ind w:left="708"/>
        <w:rPr>
          <w:rFonts w:cs="Arial"/>
          <w:bCs/>
          <w:i/>
          <w:kern w:val="32"/>
        </w:rPr>
      </w:pPr>
      <w:r w:rsidRPr="00C9478A">
        <w:rPr>
          <w:rFonts w:cs="Arial"/>
          <w:bCs/>
          <w:i/>
          <w:kern w:val="32"/>
        </w:rPr>
        <w:tab/>
        <w:t>• Nieuwe situatie - bovengronds (schaal 1:200);</w:t>
      </w:r>
    </w:p>
    <w:p w:rsidR="001A46BA" w:rsidRPr="00C9478A" w:rsidRDefault="001A46BA" w:rsidP="001A46BA">
      <w:pPr>
        <w:spacing w:line="280" w:lineRule="atLeast"/>
        <w:ind w:left="708"/>
        <w:rPr>
          <w:rFonts w:cs="Arial"/>
          <w:bCs/>
          <w:i/>
          <w:kern w:val="32"/>
        </w:rPr>
      </w:pPr>
      <w:r w:rsidRPr="00C9478A">
        <w:rPr>
          <w:rFonts w:cs="Arial"/>
          <w:bCs/>
          <w:i/>
          <w:kern w:val="32"/>
        </w:rPr>
        <w:tab/>
        <w:t>• Nieuwe situatie – groen (schaal 1:500);</w:t>
      </w:r>
    </w:p>
    <w:p w:rsidR="001A46BA" w:rsidRPr="00C9478A" w:rsidRDefault="00C9478A" w:rsidP="001A46BA">
      <w:pPr>
        <w:spacing w:line="280" w:lineRule="atLeast"/>
        <w:ind w:left="708"/>
        <w:rPr>
          <w:rFonts w:cs="Arial"/>
          <w:bCs/>
          <w:i/>
          <w:kern w:val="32"/>
        </w:rPr>
      </w:pPr>
      <w:r w:rsidRPr="00C9478A">
        <w:rPr>
          <w:rFonts w:cs="Arial"/>
          <w:bCs/>
          <w:i/>
          <w:kern w:val="32"/>
        </w:rPr>
        <w:tab/>
        <w:t>• Dwarsprofielen (</w:t>
      </w:r>
      <w:r w:rsidR="001A46BA" w:rsidRPr="00C9478A">
        <w:rPr>
          <w:rFonts w:cs="Arial"/>
          <w:bCs/>
          <w:i/>
          <w:kern w:val="32"/>
        </w:rPr>
        <w:t>schaal 1:50);</w:t>
      </w:r>
    </w:p>
    <w:p w:rsidR="001A46BA" w:rsidRPr="00C9478A" w:rsidRDefault="001A46BA" w:rsidP="001A46BA">
      <w:pPr>
        <w:spacing w:line="280" w:lineRule="atLeast"/>
        <w:ind w:left="708"/>
        <w:rPr>
          <w:rFonts w:cs="Arial"/>
          <w:bCs/>
          <w:i/>
          <w:kern w:val="32"/>
        </w:rPr>
      </w:pPr>
      <w:r w:rsidRPr="00C9478A">
        <w:rPr>
          <w:rFonts w:cs="Arial"/>
          <w:bCs/>
          <w:i/>
          <w:kern w:val="32"/>
        </w:rPr>
        <w:lastRenderedPageBreak/>
        <w:t>3.4.2</w:t>
      </w:r>
      <w:r w:rsidRPr="00C9478A">
        <w:rPr>
          <w:rFonts w:cs="Arial"/>
          <w:bCs/>
          <w:i/>
          <w:kern w:val="32"/>
        </w:rPr>
        <w:tab/>
        <w:t>Definitief maken Voorlopig Ontwerp</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Bespreken concept Voorlopig Ontwerp</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ab/>
        <w:t>Definitief maken Voorlopig Ontwerp</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3.4.3</w:t>
      </w:r>
      <w:r w:rsidRPr="00C9478A">
        <w:rPr>
          <w:rFonts w:cs="Arial"/>
          <w:bCs/>
          <w:i/>
          <w:kern w:val="32"/>
        </w:rPr>
        <w:tab/>
        <w:t>Opstellen SSK-raming</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3.5</w:t>
      </w:r>
      <w:r w:rsidRPr="00C9478A">
        <w:rPr>
          <w:rFonts w:cs="Arial"/>
          <w:bCs/>
          <w:i/>
          <w:kern w:val="32"/>
        </w:rPr>
        <w:tab/>
        <w:t>Adviezen</w:t>
      </w:r>
    </w:p>
    <w:p w:rsidR="001A46BA" w:rsidRPr="00C9478A" w:rsidRDefault="001A46BA" w:rsidP="001A46BA">
      <w:pPr>
        <w:spacing w:line="280" w:lineRule="atLeast"/>
        <w:ind w:left="708"/>
        <w:rPr>
          <w:rFonts w:cs="Arial"/>
          <w:bCs/>
          <w:i/>
          <w:kern w:val="32"/>
        </w:rPr>
      </w:pPr>
      <w:r w:rsidRPr="00C9478A">
        <w:rPr>
          <w:rFonts w:cs="Arial"/>
          <w:bCs/>
          <w:i/>
          <w:kern w:val="32"/>
        </w:rPr>
        <w:t>3.5.1</w:t>
      </w:r>
      <w:r w:rsidRPr="00C9478A">
        <w:rPr>
          <w:rFonts w:cs="Arial"/>
          <w:bCs/>
          <w:i/>
          <w:kern w:val="32"/>
        </w:rPr>
        <w:tab/>
        <w:t>Uitvragen grondwateronderzoek en -advies en bemalingsadvies</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3.5.2</w:t>
      </w:r>
      <w:r w:rsidRPr="00C9478A">
        <w:rPr>
          <w:rFonts w:cs="Arial"/>
          <w:bCs/>
          <w:i/>
          <w:kern w:val="32"/>
        </w:rPr>
        <w:tab/>
        <w:t>Opstellen verlichtingsplan incl. kabelberekening</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3.5.3</w:t>
      </w:r>
      <w:r w:rsidRPr="00C9478A">
        <w:rPr>
          <w:rFonts w:cs="Arial"/>
          <w:bCs/>
          <w:i/>
          <w:kern w:val="32"/>
        </w:rPr>
        <w:tab/>
        <w:t>Opstellen bebordingsplan</w:t>
      </w:r>
      <w:r w:rsidR="00C9478A">
        <w:rPr>
          <w:rFonts w:cs="Arial"/>
          <w:bCs/>
          <w:i/>
          <w:kern w:val="32"/>
        </w:rPr>
        <w:t>;</w:t>
      </w:r>
    </w:p>
    <w:p w:rsidR="001A46BA" w:rsidRPr="00C9478A" w:rsidRDefault="001A46BA" w:rsidP="001A46BA">
      <w:pPr>
        <w:spacing w:line="280" w:lineRule="atLeast"/>
        <w:ind w:left="708"/>
        <w:rPr>
          <w:rFonts w:cs="Arial"/>
          <w:bCs/>
          <w:i/>
          <w:kern w:val="32"/>
        </w:rPr>
      </w:pPr>
      <w:r w:rsidRPr="00C9478A">
        <w:rPr>
          <w:rFonts w:cs="Arial"/>
          <w:bCs/>
          <w:i/>
          <w:kern w:val="32"/>
        </w:rPr>
        <w:t>3.5.4</w:t>
      </w:r>
      <w:r w:rsidRPr="00C9478A">
        <w:rPr>
          <w:rFonts w:cs="Arial"/>
          <w:bCs/>
          <w:i/>
          <w:kern w:val="32"/>
        </w:rPr>
        <w:tab/>
        <w:t>Opstellen beplantingsplan</w:t>
      </w:r>
      <w:r w:rsidR="00C9478A">
        <w:rPr>
          <w:rFonts w:cs="Arial"/>
          <w:bCs/>
          <w:i/>
          <w:kern w:val="32"/>
        </w:rPr>
        <w:t>;</w:t>
      </w:r>
      <w:r w:rsidRPr="00C9478A">
        <w:rPr>
          <w:rFonts w:cs="Arial"/>
          <w:bCs/>
          <w:i/>
          <w:kern w:val="32"/>
        </w:rPr>
        <w:t xml:space="preserve"> </w:t>
      </w:r>
    </w:p>
    <w:p w:rsidR="001A46BA" w:rsidRPr="00C9478A" w:rsidRDefault="001A46BA" w:rsidP="001A46BA">
      <w:pPr>
        <w:spacing w:line="280" w:lineRule="atLeast"/>
        <w:rPr>
          <w:rFonts w:cs="Arial"/>
          <w:bCs/>
          <w:i/>
          <w:kern w:val="32"/>
        </w:rPr>
      </w:pPr>
      <w:r w:rsidRPr="00C9478A">
        <w:rPr>
          <w:rFonts w:cs="Arial"/>
          <w:bCs/>
          <w:i/>
          <w:kern w:val="32"/>
        </w:rPr>
        <w:t>3.6</w:t>
      </w:r>
      <w:r w:rsidRPr="00C9478A">
        <w:rPr>
          <w:rFonts w:cs="Arial"/>
          <w:bCs/>
          <w:i/>
          <w:kern w:val="32"/>
        </w:rPr>
        <w:tab/>
        <w:t>Definitief Ontwerp</w:t>
      </w:r>
    </w:p>
    <w:p w:rsidR="001A46BA" w:rsidRPr="00C9478A" w:rsidRDefault="001A46BA" w:rsidP="00C9478A">
      <w:pPr>
        <w:spacing w:line="280" w:lineRule="atLeast"/>
        <w:ind w:left="708"/>
        <w:rPr>
          <w:rFonts w:cs="Arial"/>
          <w:bCs/>
          <w:i/>
          <w:kern w:val="32"/>
        </w:rPr>
      </w:pPr>
      <w:r w:rsidRPr="00C9478A">
        <w:rPr>
          <w:rFonts w:cs="Arial"/>
          <w:bCs/>
          <w:i/>
          <w:kern w:val="32"/>
        </w:rPr>
        <w:t>3.6.1</w:t>
      </w:r>
      <w:r w:rsidRPr="00C9478A">
        <w:rPr>
          <w:rFonts w:cs="Arial"/>
          <w:bCs/>
          <w:i/>
          <w:kern w:val="32"/>
        </w:rPr>
        <w:tab/>
        <w:t>Opstellen concept Definitief Ontwerp</w:t>
      </w:r>
    </w:p>
    <w:p w:rsidR="001A46BA" w:rsidRPr="00C9478A" w:rsidRDefault="001A46BA" w:rsidP="00C9478A">
      <w:pPr>
        <w:spacing w:line="280" w:lineRule="atLeast"/>
        <w:ind w:left="708"/>
        <w:rPr>
          <w:rFonts w:cs="Arial"/>
          <w:bCs/>
          <w:i/>
          <w:kern w:val="32"/>
        </w:rPr>
      </w:pPr>
      <w:r w:rsidRPr="00C9478A">
        <w:rPr>
          <w:rFonts w:cs="Arial"/>
          <w:bCs/>
          <w:i/>
          <w:kern w:val="32"/>
        </w:rPr>
        <w:tab/>
        <w:t>• Tijdelijke ontsluiting: Tijdelijke situatie bovengronds / ondergronds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Tijdelijke ont</w:t>
      </w:r>
      <w:r w:rsidR="00C9478A" w:rsidRPr="00C9478A">
        <w:rPr>
          <w:rFonts w:cs="Arial"/>
          <w:bCs/>
          <w:i/>
          <w:kern w:val="32"/>
        </w:rPr>
        <w:t>sluiting: Dwarsprofielen (</w:t>
      </w:r>
      <w:r w:rsidR="00C9478A">
        <w:rPr>
          <w:rFonts w:cs="Arial"/>
          <w:bCs/>
          <w:i/>
          <w:kern w:val="32"/>
        </w:rPr>
        <w:t>schaal 1:50);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riolering (schaal 1:200);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bovengronds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groen (schaal 1:500);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openbare verlichting bovengrond (schaal 1:200);</w:t>
      </w:r>
    </w:p>
    <w:p w:rsidR="001A46BA" w:rsidRPr="00C9478A" w:rsidRDefault="00C9478A" w:rsidP="00C9478A">
      <w:pPr>
        <w:spacing w:line="280" w:lineRule="atLeast"/>
        <w:ind w:left="708"/>
        <w:rPr>
          <w:rFonts w:cs="Arial"/>
          <w:bCs/>
          <w:i/>
          <w:kern w:val="32"/>
        </w:rPr>
      </w:pPr>
      <w:r w:rsidRPr="00C9478A">
        <w:rPr>
          <w:rFonts w:cs="Arial"/>
          <w:bCs/>
          <w:i/>
          <w:kern w:val="32"/>
        </w:rPr>
        <w:tab/>
        <w:t>• Dwarsprofielen (</w:t>
      </w:r>
      <w:r w:rsidR="001A46BA" w:rsidRPr="00C9478A">
        <w:rPr>
          <w:rFonts w:cs="Arial"/>
          <w:bCs/>
          <w:i/>
          <w:kern w:val="32"/>
        </w:rPr>
        <w:t>, schaal 1:50);</w:t>
      </w:r>
    </w:p>
    <w:p w:rsidR="001A46BA" w:rsidRPr="00C9478A" w:rsidRDefault="001A46BA" w:rsidP="00C9478A">
      <w:pPr>
        <w:spacing w:line="280" w:lineRule="atLeast"/>
        <w:ind w:left="708"/>
        <w:rPr>
          <w:rFonts w:cs="Arial"/>
          <w:bCs/>
          <w:i/>
          <w:kern w:val="32"/>
        </w:rPr>
      </w:pPr>
      <w:r w:rsidRPr="00C9478A">
        <w:rPr>
          <w:rFonts w:cs="Arial"/>
          <w:bCs/>
          <w:i/>
          <w:kern w:val="32"/>
        </w:rPr>
        <w:t>3.6.2</w:t>
      </w:r>
      <w:r w:rsidRPr="00C9478A">
        <w:rPr>
          <w:rFonts w:cs="Arial"/>
          <w:bCs/>
          <w:i/>
          <w:kern w:val="32"/>
        </w:rPr>
        <w:tab/>
        <w:t>Definitief maken Definitief Ontwerp</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Bespreken concept Definitief Ontwerp</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Definitief maken Definitief Ontwerp</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3.6.3</w:t>
      </w:r>
      <w:r w:rsidRPr="00C9478A">
        <w:rPr>
          <w:rFonts w:cs="Arial"/>
          <w:bCs/>
          <w:i/>
          <w:kern w:val="32"/>
        </w:rPr>
        <w:tab/>
        <w:t>Opstellen SSK-raming</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3.7</w:t>
      </w:r>
      <w:r w:rsidRPr="00C9478A">
        <w:rPr>
          <w:rFonts w:cs="Arial"/>
          <w:bCs/>
          <w:i/>
          <w:kern w:val="32"/>
        </w:rPr>
        <w:tab/>
        <w:t>BLVC plan</w:t>
      </w:r>
    </w:p>
    <w:p w:rsidR="001A46BA" w:rsidRPr="00C9478A" w:rsidRDefault="001A46BA" w:rsidP="00C9478A">
      <w:pPr>
        <w:spacing w:line="280" w:lineRule="atLeast"/>
        <w:ind w:left="708"/>
        <w:rPr>
          <w:rFonts w:cs="Arial"/>
          <w:bCs/>
          <w:i/>
          <w:kern w:val="32"/>
        </w:rPr>
      </w:pPr>
      <w:r w:rsidRPr="00C9478A">
        <w:rPr>
          <w:rFonts w:cs="Arial"/>
          <w:bCs/>
          <w:i/>
          <w:kern w:val="32"/>
        </w:rPr>
        <w:t>3.7.1</w:t>
      </w:r>
      <w:r w:rsidRPr="00C9478A">
        <w:rPr>
          <w:rFonts w:cs="Arial"/>
          <w:bCs/>
          <w:i/>
          <w:kern w:val="32"/>
        </w:rPr>
        <w:tab/>
        <w:t xml:space="preserve">Opstellen concept BLVC plan </w:t>
      </w:r>
      <w:r w:rsidR="00C9478A">
        <w:rPr>
          <w:rFonts w:cs="Arial"/>
          <w:bCs/>
          <w:i/>
          <w:kern w:val="32"/>
        </w:rPr>
        <w:t>–</w:t>
      </w:r>
      <w:r w:rsidRPr="00C9478A">
        <w:rPr>
          <w:rFonts w:cs="Arial"/>
          <w:bCs/>
          <w:i/>
          <w:kern w:val="32"/>
        </w:rPr>
        <w:t xml:space="preserve"> ontwerpfase</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 Opstellen BLVC plan – ontwerp</w:t>
      </w:r>
      <w:r w:rsidR="00C9478A">
        <w:rPr>
          <w:rFonts w:cs="Arial"/>
          <w:bCs/>
          <w:i/>
          <w:kern w:val="32"/>
        </w:rPr>
        <w:t>fase incl. benodigde tekeningen;</w:t>
      </w:r>
    </w:p>
    <w:p w:rsidR="001A46BA" w:rsidRPr="00C9478A" w:rsidRDefault="001A46BA" w:rsidP="00C9478A">
      <w:pPr>
        <w:spacing w:line="280" w:lineRule="atLeast"/>
        <w:ind w:left="708"/>
        <w:rPr>
          <w:rFonts w:cs="Arial"/>
          <w:bCs/>
          <w:i/>
          <w:kern w:val="32"/>
        </w:rPr>
      </w:pPr>
      <w:r w:rsidRPr="00C9478A">
        <w:rPr>
          <w:rFonts w:cs="Arial"/>
          <w:bCs/>
          <w:i/>
          <w:kern w:val="32"/>
        </w:rPr>
        <w:tab/>
        <w:t>• Opstellen Bijlage rand- en uitvoeringsvoorwaarden van de stakeholders incl. tekening</w:t>
      </w:r>
      <w:r w:rsidR="00C9478A">
        <w:rPr>
          <w:rFonts w:cs="Arial"/>
          <w:bCs/>
          <w:i/>
          <w:kern w:val="32"/>
        </w:rPr>
        <w:t>;</w:t>
      </w:r>
      <w:r w:rsidRPr="00C9478A">
        <w:rPr>
          <w:rFonts w:cs="Arial"/>
          <w:bCs/>
          <w:i/>
          <w:kern w:val="32"/>
        </w:rPr>
        <w:t xml:space="preserve"> </w:t>
      </w:r>
    </w:p>
    <w:p w:rsidR="001A46BA" w:rsidRPr="00C9478A" w:rsidRDefault="001A46BA" w:rsidP="00C9478A">
      <w:pPr>
        <w:spacing w:line="280" w:lineRule="atLeast"/>
        <w:ind w:left="708"/>
        <w:rPr>
          <w:rFonts w:cs="Arial"/>
          <w:bCs/>
          <w:i/>
          <w:kern w:val="32"/>
        </w:rPr>
      </w:pPr>
      <w:r w:rsidRPr="00C9478A">
        <w:rPr>
          <w:rFonts w:cs="Arial"/>
          <w:bCs/>
          <w:i/>
          <w:kern w:val="32"/>
        </w:rPr>
        <w:t>3.7.2</w:t>
      </w:r>
      <w:r w:rsidRPr="00C9478A">
        <w:rPr>
          <w:rFonts w:cs="Arial"/>
          <w:bCs/>
          <w:i/>
          <w:kern w:val="32"/>
        </w:rPr>
        <w:tab/>
        <w:t>Definitief maken BLVC plan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Bespreken concept BLVC plan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Definitief maken BLVC plan</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3.8</w:t>
      </w:r>
      <w:r w:rsidRPr="00C9478A">
        <w:rPr>
          <w:rFonts w:cs="Arial"/>
          <w:bCs/>
          <w:i/>
          <w:kern w:val="32"/>
        </w:rPr>
        <w:tab/>
        <w:t>Vergunningen</w:t>
      </w:r>
    </w:p>
    <w:p w:rsidR="001A46BA" w:rsidRPr="00C9478A" w:rsidRDefault="001A46BA" w:rsidP="00C9478A">
      <w:pPr>
        <w:spacing w:line="280" w:lineRule="atLeast"/>
        <w:ind w:left="708"/>
        <w:rPr>
          <w:rFonts w:cs="Arial"/>
          <w:bCs/>
          <w:i/>
          <w:kern w:val="32"/>
        </w:rPr>
      </w:pPr>
      <w:r w:rsidRPr="00C9478A">
        <w:rPr>
          <w:rFonts w:cs="Arial"/>
          <w:bCs/>
          <w:i/>
          <w:kern w:val="32"/>
        </w:rPr>
        <w:t>3.8.1</w:t>
      </w:r>
      <w:r w:rsidRPr="00C9478A">
        <w:rPr>
          <w:rFonts w:cs="Arial"/>
          <w:bCs/>
          <w:i/>
          <w:kern w:val="32"/>
        </w:rPr>
        <w:tab/>
        <w:t>Aanvragen omgevingsvergunning</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3.8.2</w:t>
      </w:r>
      <w:r w:rsidRPr="00C9478A">
        <w:rPr>
          <w:rFonts w:cs="Arial"/>
          <w:bCs/>
          <w:i/>
          <w:kern w:val="32"/>
        </w:rPr>
        <w:tab/>
        <w:t>Aanvragen waterwetvergunning</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3.9</w:t>
      </w:r>
      <w:r w:rsidRPr="00C9478A">
        <w:rPr>
          <w:rFonts w:cs="Arial"/>
          <w:bCs/>
          <w:i/>
          <w:kern w:val="32"/>
        </w:rPr>
        <w:tab/>
        <w:t>Contractdocumenten</w:t>
      </w:r>
    </w:p>
    <w:p w:rsidR="001A46BA" w:rsidRPr="00C9478A" w:rsidRDefault="001A46BA" w:rsidP="00C9478A">
      <w:pPr>
        <w:spacing w:line="280" w:lineRule="atLeast"/>
        <w:ind w:left="708"/>
        <w:rPr>
          <w:rFonts w:cs="Arial"/>
          <w:bCs/>
          <w:i/>
          <w:kern w:val="32"/>
        </w:rPr>
      </w:pPr>
      <w:r w:rsidRPr="00C9478A">
        <w:rPr>
          <w:rFonts w:cs="Arial"/>
          <w:bCs/>
          <w:i/>
          <w:kern w:val="32"/>
        </w:rPr>
        <w:t>3.9.1</w:t>
      </w:r>
      <w:r w:rsidRPr="00C9478A">
        <w:rPr>
          <w:rFonts w:cs="Arial"/>
          <w:bCs/>
          <w:i/>
          <w:kern w:val="32"/>
        </w:rPr>
        <w:tab/>
        <w:t>Uitvoeren terreininventarisatie</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3.9.2</w:t>
      </w:r>
      <w:r w:rsidRPr="00C9478A">
        <w:rPr>
          <w:rFonts w:cs="Arial"/>
          <w:bCs/>
          <w:i/>
          <w:kern w:val="32"/>
        </w:rPr>
        <w:tab/>
        <w:t>Opstellen concept bestekstekeningen:</w:t>
      </w:r>
    </w:p>
    <w:p w:rsidR="001A46BA" w:rsidRPr="00C9478A" w:rsidRDefault="001A46BA" w:rsidP="00C9478A">
      <w:pPr>
        <w:spacing w:line="280" w:lineRule="atLeast"/>
        <w:ind w:left="708"/>
        <w:rPr>
          <w:rFonts w:cs="Arial"/>
          <w:bCs/>
          <w:i/>
          <w:kern w:val="32"/>
        </w:rPr>
      </w:pPr>
      <w:r w:rsidRPr="00C9478A">
        <w:rPr>
          <w:rFonts w:cs="Arial"/>
          <w:bCs/>
          <w:i/>
          <w:kern w:val="32"/>
        </w:rPr>
        <w:tab/>
        <w:t>• Bestaande situatie kabels &amp; leidingen (schaal 1:200);</w:t>
      </w:r>
    </w:p>
    <w:p w:rsidR="001A46BA" w:rsidRPr="00C9478A" w:rsidRDefault="001A46BA" w:rsidP="00C9478A">
      <w:pPr>
        <w:spacing w:line="280" w:lineRule="atLeast"/>
        <w:ind w:left="708"/>
        <w:rPr>
          <w:rFonts w:cs="Arial"/>
          <w:bCs/>
          <w:i/>
          <w:kern w:val="32"/>
        </w:rPr>
      </w:pPr>
      <w:r w:rsidRPr="00C9478A">
        <w:rPr>
          <w:rFonts w:cs="Arial"/>
          <w:bCs/>
          <w:i/>
          <w:kern w:val="32"/>
        </w:rPr>
        <w:tab/>
        <w:t>• Proefsleuven (schaal 1:50);</w:t>
      </w:r>
    </w:p>
    <w:p w:rsidR="001A46BA" w:rsidRPr="00C9478A" w:rsidRDefault="001A46BA" w:rsidP="00C9478A">
      <w:pPr>
        <w:spacing w:line="280" w:lineRule="atLeast"/>
        <w:ind w:left="708"/>
        <w:rPr>
          <w:rFonts w:cs="Arial"/>
          <w:bCs/>
          <w:i/>
          <w:kern w:val="32"/>
        </w:rPr>
      </w:pPr>
      <w:r w:rsidRPr="00C9478A">
        <w:rPr>
          <w:rFonts w:cs="Arial"/>
          <w:bCs/>
          <w:i/>
          <w:kern w:val="32"/>
        </w:rPr>
        <w:tab/>
        <w:t>• Bestaande / Te verwijderen situatie bovengronds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Bestaande / Te verwijderen situatie ondergronds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Tijdelijke ontsluiting: Bestaande / Te verwijderen situatie bovengronds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Tijdelijke ontsluiting: Tijdelijke situatie bovengronds / ondergronds (schaal 1:200);</w:t>
      </w:r>
    </w:p>
    <w:p w:rsidR="001A46BA" w:rsidRPr="00C9478A" w:rsidRDefault="001A46BA" w:rsidP="00C9478A">
      <w:pPr>
        <w:spacing w:line="280" w:lineRule="atLeast"/>
        <w:ind w:left="708"/>
        <w:rPr>
          <w:rFonts w:cs="Arial"/>
          <w:bCs/>
          <w:i/>
          <w:kern w:val="32"/>
        </w:rPr>
      </w:pPr>
      <w:r w:rsidRPr="00C9478A">
        <w:rPr>
          <w:rFonts w:cs="Arial"/>
          <w:bCs/>
          <w:i/>
          <w:kern w:val="32"/>
        </w:rPr>
        <w:tab/>
        <w:t>• Tijdelijke ontsluiting: Dwarsprofielen (2 st, schaal 1:50);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riolering (schaal 1:200);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bovengronds incl. hoogtemaatvoering (schaal 1:200);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groen (schaal 1:500);</w:t>
      </w:r>
    </w:p>
    <w:p w:rsidR="001A46BA" w:rsidRPr="00C9478A" w:rsidRDefault="001A46BA" w:rsidP="00C9478A">
      <w:pPr>
        <w:spacing w:line="280" w:lineRule="atLeast"/>
        <w:ind w:left="708"/>
        <w:rPr>
          <w:rFonts w:cs="Arial"/>
          <w:bCs/>
          <w:i/>
          <w:kern w:val="32"/>
        </w:rPr>
      </w:pPr>
      <w:r w:rsidRPr="00C9478A">
        <w:rPr>
          <w:rFonts w:cs="Arial"/>
          <w:bCs/>
          <w:i/>
          <w:kern w:val="32"/>
        </w:rPr>
        <w:tab/>
        <w:t>• Nieuwe situatie - openbare verlichting bovengrond (schaal 1:200);</w:t>
      </w:r>
    </w:p>
    <w:p w:rsidR="001A46BA" w:rsidRPr="00C9478A" w:rsidRDefault="00C9478A" w:rsidP="00C9478A">
      <w:pPr>
        <w:spacing w:line="280" w:lineRule="atLeast"/>
        <w:ind w:left="708"/>
        <w:rPr>
          <w:rFonts w:cs="Arial"/>
          <w:bCs/>
          <w:i/>
          <w:kern w:val="32"/>
        </w:rPr>
      </w:pPr>
      <w:r>
        <w:rPr>
          <w:rFonts w:cs="Arial"/>
          <w:bCs/>
          <w:i/>
          <w:kern w:val="32"/>
        </w:rPr>
        <w:tab/>
        <w:t>• Dwarsprofielen (</w:t>
      </w:r>
      <w:r w:rsidR="001A46BA" w:rsidRPr="00C9478A">
        <w:rPr>
          <w:rFonts w:cs="Arial"/>
          <w:bCs/>
          <w:i/>
          <w:kern w:val="32"/>
        </w:rPr>
        <w:t xml:space="preserve"> schaal 1:50);</w:t>
      </w:r>
    </w:p>
    <w:p w:rsidR="001A46BA" w:rsidRPr="00C9478A" w:rsidRDefault="001A46BA" w:rsidP="00C9478A">
      <w:pPr>
        <w:spacing w:line="280" w:lineRule="atLeast"/>
        <w:ind w:left="708"/>
        <w:rPr>
          <w:rFonts w:cs="Arial"/>
          <w:bCs/>
          <w:i/>
          <w:kern w:val="32"/>
        </w:rPr>
      </w:pPr>
      <w:r w:rsidRPr="00C9478A">
        <w:rPr>
          <w:rFonts w:cs="Arial"/>
          <w:bCs/>
          <w:i/>
          <w:kern w:val="32"/>
        </w:rPr>
        <w:lastRenderedPageBreak/>
        <w:tab/>
        <w:t>• Details (schaal nader te bepalen);</w:t>
      </w:r>
    </w:p>
    <w:p w:rsidR="001A46BA" w:rsidRPr="00C9478A" w:rsidRDefault="001A46BA" w:rsidP="00C9478A">
      <w:pPr>
        <w:spacing w:line="280" w:lineRule="atLeast"/>
        <w:ind w:left="708"/>
        <w:rPr>
          <w:rFonts w:cs="Arial"/>
          <w:bCs/>
          <w:i/>
          <w:kern w:val="32"/>
        </w:rPr>
      </w:pPr>
      <w:r w:rsidRPr="00C9478A">
        <w:rPr>
          <w:rFonts w:cs="Arial"/>
          <w:bCs/>
          <w:i/>
          <w:kern w:val="32"/>
        </w:rPr>
        <w:t>3.9.3</w:t>
      </w:r>
      <w:r w:rsidRPr="00C9478A">
        <w:rPr>
          <w:rFonts w:cs="Arial"/>
          <w:bCs/>
          <w:i/>
          <w:kern w:val="32"/>
        </w:rPr>
        <w:tab/>
        <w:t>Definitief maken bestekstekeningen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Bespreken concept bestekstekeningen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Definitief maken bestekstekeningen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3.9.4</w:t>
      </w:r>
      <w:r w:rsidRPr="00C9478A">
        <w:rPr>
          <w:rFonts w:cs="Arial"/>
          <w:bCs/>
          <w:i/>
          <w:kern w:val="32"/>
        </w:rPr>
        <w:tab/>
        <w:t>Hoeveelheden bepalen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3.9.5</w:t>
      </w:r>
      <w:r w:rsidRPr="00C9478A">
        <w:rPr>
          <w:rFonts w:cs="Arial"/>
          <w:bCs/>
          <w:i/>
          <w:kern w:val="32"/>
        </w:rPr>
        <w:tab/>
        <w:t>Opstellen bijlagen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3.9.6</w:t>
      </w:r>
      <w:r w:rsidRPr="00C9478A">
        <w:rPr>
          <w:rFonts w:cs="Arial"/>
          <w:bCs/>
          <w:i/>
          <w:kern w:val="32"/>
        </w:rPr>
        <w:tab/>
        <w:t>Opstellen 1ste concept RAW-bestek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3.9.7</w:t>
      </w:r>
      <w:r w:rsidRPr="00C9478A">
        <w:rPr>
          <w:rFonts w:cs="Arial"/>
          <w:bCs/>
          <w:i/>
          <w:kern w:val="32"/>
        </w:rPr>
        <w:tab/>
        <w:t>Opstellen 2de concept RAW-bestek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Bespreken 1ste concept 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Opstellen 2de concept 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3.9.8</w:t>
      </w:r>
      <w:r w:rsidRPr="00C9478A">
        <w:rPr>
          <w:rFonts w:cs="Arial"/>
          <w:bCs/>
          <w:i/>
          <w:kern w:val="32"/>
        </w:rPr>
        <w:tab/>
        <w:t>Definitief maken RAW-bestek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Bespreken 2de concept 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ab/>
        <w:t>Definitief maken 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3.9.9</w:t>
      </w:r>
      <w:r w:rsidRPr="00C9478A">
        <w:rPr>
          <w:rFonts w:cs="Arial"/>
          <w:bCs/>
          <w:i/>
          <w:kern w:val="32"/>
        </w:rPr>
        <w:tab/>
        <w:t>Opstellen directiebegroting</w:t>
      </w:r>
      <w:r w:rsidR="00C9478A">
        <w:rPr>
          <w:rFonts w:cs="Arial"/>
          <w:bCs/>
          <w:i/>
          <w:kern w:val="32"/>
        </w:rPr>
        <w:t>;</w:t>
      </w:r>
    </w:p>
    <w:p w:rsidR="001A46BA" w:rsidRPr="00C9478A" w:rsidRDefault="001A46BA" w:rsidP="001A46BA">
      <w:pPr>
        <w:spacing w:line="280" w:lineRule="atLeast"/>
        <w:rPr>
          <w:rFonts w:cs="Arial"/>
          <w:bCs/>
          <w:i/>
          <w:kern w:val="32"/>
        </w:rPr>
      </w:pPr>
      <w:r w:rsidRPr="00C9478A">
        <w:rPr>
          <w:rFonts w:cs="Arial"/>
          <w:bCs/>
          <w:i/>
          <w:kern w:val="32"/>
        </w:rPr>
        <w:t>3.10</w:t>
      </w:r>
      <w:r w:rsidRPr="00C9478A">
        <w:rPr>
          <w:rFonts w:cs="Arial"/>
          <w:bCs/>
          <w:i/>
          <w:kern w:val="32"/>
        </w:rPr>
        <w:tab/>
        <w:t>Aanbesteding (Europse procedure / PKV)</w:t>
      </w:r>
    </w:p>
    <w:p w:rsidR="001A46BA" w:rsidRPr="00C9478A" w:rsidRDefault="001A46BA" w:rsidP="00C9478A">
      <w:pPr>
        <w:spacing w:line="280" w:lineRule="atLeast"/>
        <w:ind w:left="708"/>
        <w:rPr>
          <w:rFonts w:cs="Arial"/>
          <w:bCs/>
          <w:i/>
          <w:kern w:val="32"/>
        </w:rPr>
      </w:pPr>
      <w:r w:rsidRPr="00C9478A">
        <w:rPr>
          <w:rFonts w:cs="Arial"/>
          <w:bCs/>
          <w:i/>
          <w:kern w:val="32"/>
        </w:rPr>
        <w:t>3.10.1</w:t>
      </w:r>
      <w:r w:rsidRPr="00C9478A">
        <w:rPr>
          <w:rFonts w:cs="Arial"/>
          <w:bCs/>
          <w:i/>
          <w:kern w:val="32"/>
        </w:rPr>
        <w:tab/>
        <w:t>Aanbestedingsleidraad</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3.10.2</w:t>
      </w:r>
      <w:r w:rsidRPr="00C9478A">
        <w:rPr>
          <w:rFonts w:cs="Arial"/>
          <w:bCs/>
          <w:i/>
          <w:kern w:val="32"/>
        </w:rPr>
        <w:tab/>
        <w:t>Opstellen beoordelingscriteria en boordelingssystematiek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3.10.3</w:t>
      </w:r>
      <w:r w:rsidRPr="00C9478A">
        <w:rPr>
          <w:rFonts w:cs="Arial"/>
          <w:bCs/>
          <w:i/>
          <w:kern w:val="32"/>
        </w:rPr>
        <w:tab/>
        <w:t>Publiceren van de aanbestedingsstukken op TenderNed</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3.10.4</w:t>
      </w:r>
      <w:r w:rsidRPr="00C9478A">
        <w:rPr>
          <w:rFonts w:cs="Arial"/>
          <w:bCs/>
          <w:i/>
          <w:kern w:val="32"/>
        </w:rPr>
        <w:tab/>
        <w:t>Opstellen Nota van Inlichtingen</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3.10.5</w:t>
      </w:r>
      <w:r w:rsidRPr="00C9478A">
        <w:rPr>
          <w:rFonts w:cs="Arial"/>
          <w:bCs/>
          <w:i/>
          <w:kern w:val="32"/>
        </w:rPr>
        <w:tab/>
        <w:t>Updaten directiebegroting</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3.10.6</w:t>
      </w:r>
      <w:r w:rsidRPr="00C9478A">
        <w:rPr>
          <w:rFonts w:cs="Arial"/>
          <w:bCs/>
          <w:i/>
          <w:kern w:val="32"/>
        </w:rPr>
        <w:tab/>
        <w:t>Opstellen werkbestek</w:t>
      </w:r>
      <w:r w:rsidR="00C9478A">
        <w:rPr>
          <w:rFonts w:cs="Arial"/>
          <w:bCs/>
          <w:i/>
          <w:kern w:val="32"/>
        </w:rPr>
        <w:t>;</w:t>
      </w:r>
    </w:p>
    <w:p w:rsidR="001A46BA" w:rsidRPr="00C9478A" w:rsidRDefault="001A46BA" w:rsidP="00C9478A">
      <w:pPr>
        <w:spacing w:line="280" w:lineRule="atLeast"/>
        <w:ind w:left="708"/>
        <w:rPr>
          <w:rFonts w:cs="Arial"/>
          <w:bCs/>
          <w:i/>
          <w:kern w:val="32"/>
        </w:rPr>
      </w:pPr>
      <w:r w:rsidRPr="00C9478A">
        <w:rPr>
          <w:rFonts w:cs="Arial"/>
          <w:bCs/>
          <w:i/>
          <w:kern w:val="32"/>
        </w:rPr>
        <w:t>3.10.7</w:t>
      </w:r>
      <w:r w:rsidRPr="00C9478A">
        <w:rPr>
          <w:rFonts w:cs="Arial"/>
          <w:bCs/>
          <w:i/>
          <w:kern w:val="32"/>
        </w:rPr>
        <w:tab/>
        <w:t>Proces verbaal van aanbesteding en gunningsadvies</w:t>
      </w:r>
      <w:r w:rsidR="00C9478A">
        <w:rPr>
          <w:rFonts w:cs="Arial"/>
          <w:bCs/>
          <w:i/>
          <w:kern w:val="32"/>
        </w:rPr>
        <w:t>;</w:t>
      </w:r>
    </w:p>
    <w:sectPr w:rsidR="001A46BA" w:rsidRPr="00C9478A" w:rsidSect="007E53A0">
      <w:headerReference w:type="default" r:id="rId9"/>
      <w:footerReference w:type="default" r:id="rId10"/>
      <w:headerReference w:type="first" r:id="rId11"/>
      <w:footerReference w:type="first" r:id="rId12"/>
      <w:pgSz w:w="11906" w:h="16838"/>
      <w:pgMar w:top="2552" w:right="964" w:bottom="964" w:left="1134" w:header="709" w:footer="709" w:gutter="0"/>
      <w:pgNumType w:start="3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701" w:rsidRDefault="006B5701">
      <w:pPr>
        <w:spacing w:line="240" w:lineRule="auto"/>
      </w:pPr>
      <w:r>
        <w:separator/>
      </w:r>
    </w:p>
  </w:endnote>
  <w:endnote w:type="continuationSeparator" w:id="0">
    <w:p w:rsidR="006B5701" w:rsidRDefault="006B57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rPr>
        <w:sz w:val="14"/>
        <w:szCs w:val="14"/>
      </w:rPr>
    </w:sdtEndPr>
    <w:sdtContent>
      <w:sdt>
        <w:sdtPr>
          <w:rPr>
            <w:sz w:val="14"/>
            <w:szCs w:val="14"/>
          </w:rPr>
          <w:id w:val="332723791"/>
          <w:docPartObj>
            <w:docPartGallery w:val="Page Numbers (Top of Page)"/>
            <w:docPartUnique/>
          </w:docPartObj>
        </w:sdtPr>
        <w:sdtEndPr/>
        <w:sdtContent>
          <w:p w:rsidR="006B5701" w:rsidRPr="00DB179F" w:rsidRDefault="006B5701" w:rsidP="000055A7">
            <w:pPr>
              <w:pStyle w:val="Voettekst"/>
              <w:spacing w:line="0" w:lineRule="atLeast"/>
              <w:rPr>
                <w:rFonts w:ascii="Trebuchet MS" w:hAnsi="Trebuchet MS"/>
                <w:b/>
                <w:sz w:val="14"/>
                <w:szCs w:val="14"/>
              </w:rPr>
            </w:pPr>
            <w:r w:rsidRPr="00DB179F">
              <w:rPr>
                <w:rFonts w:ascii="Trebuchet MS" w:hAnsi="Trebuchet MS"/>
                <w:b/>
                <w:sz w:val="14"/>
                <w:szCs w:val="14"/>
              </w:rPr>
              <w:t>Selectieleidraad Europese</w:t>
            </w:r>
            <w:r w:rsidRPr="00DB179F">
              <w:rPr>
                <w:rFonts w:ascii="Trebuchet MS" w:hAnsi="Trebuchet MS"/>
                <w:b/>
                <w:color w:val="00B0F0"/>
                <w:sz w:val="14"/>
                <w:szCs w:val="14"/>
              </w:rPr>
              <w:t xml:space="preserve"> </w:t>
            </w:r>
            <w:r w:rsidRPr="00DB179F">
              <w:rPr>
                <w:rFonts w:ascii="Trebuchet MS" w:hAnsi="Trebuchet MS"/>
                <w:b/>
                <w:sz w:val="14"/>
                <w:szCs w:val="14"/>
              </w:rPr>
              <w:t>niet-openbare procedure</w:t>
            </w:r>
            <w:r w:rsidRPr="00DB179F" w:rsidDel="00632326">
              <w:rPr>
                <w:rFonts w:ascii="Trebuchet MS" w:hAnsi="Trebuchet MS"/>
                <w:b/>
                <w:sz w:val="14"/>
                <w:szCs w:val="14"/>
              </w:rPr>
              <w:t xml:space="preserve"> </w:t>
            </w:r>
            <w:r w:rsidRPr="00DB179F">
              <w:rPr>
                <w:rFonts w:ascii="Trebuchet MS" w:hAnsi="Trebuchet MS"/>
                <w:b/>
                <w:sz w:val="14"/>
                <w:szCs w:val="14"/>
              </w:rPr>
              <w:t>civieltechnische ingenieursdiensten “Integrale wijkrenovatie Dorp-Zuid te Bergschenhoek”</w:t>
            </w:r>
          </w:p>
          <w:p w:rsidR="006B5701" w:rsidRPr="00DB179F" w:rsidRDefault="006B5701" w:rsidP="00DB179F">
            <w:pPr>
              <w:pStyle w:val="Voettekst"/>
              <w:spacing w:line="0" w:lineRule="atLeast"/>
              <w:rPr>
                <w:sz w:val="14"/>
                <w:szCs w:val="14"/>
              </w:rPr>
            </w:pPr>
            <w:r w:rsidRPr="00DB179F">
              <w:rPr>
                <w:sz w:val="14"/>
                <w:szCs w:val="14"/>
              </w:rPr>
              <w:t>Corsanr.: U24.03508</w:t>
            </w:r>
            <w:r w:rsidRPr="00DB179F">
              <w:rPr>
                <w:noProof/>
                <w:sz w:val="14"/>
                <w:szCs w:val="14"/>
              </w:rPr>
              <w:drawing>
                <wp:anchor distT="0" distB="0" distL="114300" distR="114300" simplePos="0" relativeHeight="251659264" behindDoc="1" locked="1" layoutInCell="1" allowOverlap="1">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DB179F">
              <w:rPr>
                <w:sz w:val="14"/>
                <w:szCs w:val="14"/>
              </w:rPr>
              <w:t xml:space="preserve"> </w:t>
            </w:r>
            <w:r>
              <w:rPr>
                <w:sz w:val="14"/>
                <w:szCs w:val="14"/>
              </w:rPr>
              <w:tab/>
            </w:r>
            <w:r>
              <w:rPr>
                <w:sz w:val="14"/>
                <w:szCs w:val="14"/>
              </w:rPr>
              <w:tab/>
            </w:r>
            <w:r w:rsidRPr="00DB179F">
              <w:rPr>
                <w:sz w:val="14"/>
                <w:szCs w:val="14"/>
              </w:rPr>
              <w:tab/>
            </w:r>
            <w:r w:rsidRPr="00DB179F">
              <w:rPr>
                <w:sz w:val="14"/>
                <w:szCs w:val="14"/>
              </w:rPr>
              <w:fldChar w:fldCharType="begin"/>
            </w:r>
            <w:r w:rsidRPr="00DB179F">
              <w:rPr>
                <w:sz w:val="14"/>
                <w:szCs w:val="14"/>
              </w:rPr>
              <w:instrText>PAGE</w:instrText>
            </w:r>
            <w:r w:rsidRPr="00DB179F">
              <w:rPr>
                <w:sz w:val="14"/>
                <w:szCs w:val="14"/>
              </w:rPr>
              <w:fldChar w:fldCharType="separate"/>
            </w:r>
            <w:r w:rsidR="009B3D06">
              <w:rPr>
                <w:noProof/>
                <w:sz w:val="14"/>
                <w:szCs w:val="14"/>
              </w:rPr>
              <w:t>41</w:t>
            </w:r>
            <w:r w:rsidRPr="00DB179F">
              <w:rPr>
                <w:sz w:val="14"/>
                <w:szCs w:val="14"/>
              </w:rPr>
              <w:fldChar w:fldCharType="end"/>
            </w:r>
            <w:r w:rsidRPr="00DB179F">
              <w:rPr>
                <w:sz w:val="14"/>
                <w:szCs w:val="14"/>
              </w:rPr>
              <w:t>/</w:t>
            </w:r>
            <w:r w:rsidR="007E53A0">
              <w:rPr>
                <w:sz w:val="14"/>
                <w:szCs w:val="14"/>
              </w:rPr>
              <w:t>46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rsidR="006B5701" w:rsidRDefault="006B5701" w:rsidP="006E4784">
            <w:pPr>
              <w:pStyle w:val="Voettekst"/>
              <w:jc w:val="right"/>
            </w:pPr>
            <w:r>
              <w:rPr>
                <w:noProof/>
              </w:rPr>
              <w:drawing>
                <wp:anchor distT="0" distB="0" distL="114300" distR="114300" simplePos="0" relativeHeight="251661312" behindDoc="1" locked="1" layoutInCell="1" allowOverlap="1">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9B3D06">
              <w:rPr>
                <w:bCs/>
                <w:noProof/>
                <w:sz w:val="16"/>
                <w:szCs w:val="16"/>
              </w:rPr>
              <w:t>33</w:t>
            </w:r>
            <w:r>
              <w:rPr>
                <w:bCs/>
                <w:sz w:val="16"/>
                <w:szCs w:val="16"/>
              </w:rPr>
              <w:fldChar w:fldCharType="end"/>
            </w:r>
            <w:r>
              <w:rPr>
                <w:sz w:val="16"/>
                <w:szCs w:val="16"/>
              </w:rPr>
              <w:t>/</w:t>
            </w:r>
            <w:r w:rsidR="007E53A0">
              <w:rPr>
                <w:bCs/>
                <w:sz w:val="16"/>
                <w:szCs w:val="16"/>
              </w:rPr>
              <w:t>46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701" w:rsidRDefault="006B5701">
      <w:pPr>
        <w:spacing w:line="240" w:lineRule="auto"/>
      </w:pPr>
      <w:r>
        <w:separator/>
      </w:r>
    </w:p>
  </w:footnote>
  <w:footnote w:type="continuationSeparator" w:id="0">
    <w:p w:rsidR="006B5701" w:rsidRDefault="006B57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01" w:rsidRPr="006E4784" w:rsidRDefault="006B5701" w:rsidP="006E4784">
    <w:pPr>
      <w:jc w:val="right"/>
    </w:pPr>
    <w:r>
      <w:rPr>
        <w:noProof/>
      </w:rPr>
      <w:drawing>
        <wp:anchor distT="0" distB="0" distL="114300" distR="114300" simplePos="0" relativeHeight="251658240" behindDoc="1" locked="1" layoutInCell="1" allowOverlap="1">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701" w:rsidRPr="006E4784" w:rsidRDefault="006B5701" w:rsidP="00ED1725">
    <w:pPr>
      <w:jc w:val="right"/>
    </w:pPr>
  </w:p>
  <w:p w:rsidR="006B5701" w:rsidRPr="006E4784" w:rsidRDefault="006B5701" w:rsidP="00ED1725">
    <w:pPr>
      <w:pStyle w:val="Koptekst"/>
      <w:spacing w:line="240" w:lineRule="exact"/>
      <w:rPr>
        <w:sz w:val="24"/>
        <w:szCs w:val="24"/>
      </w:rPr>
    </w:pPr>
  </w:p>
  <w:p w:rsidR="006B5701" w:rsidRPr="006E4784" w:rsidRDefault="006B5701" w:rsidP="00ED1725">
    <w:pPr>
      <w:pStyle w:val="Koptekst"/>
      <w:spacing w:line="240" w:lineRule="exact"/>
      <w:rPr>
        <w:sz w:val="24"/>
        <w:szCs w:val="24"/>
      </w:rPr>
    </w:pPr>
  </w:p>
  <w:p w:rsidR="006B5701" w:rsidRPr="006E4784" w:rsidRDefault="006B5701" w:rsidP="008A2638">
    <w:pPr>
      <w:pStyle w:val="Koptekst"/>
      <w:spacing w:line="240" w:lineRule="exact"/>
      <w:rPr>
        <w:sz w:val="24"/>
        <w:szCs w:val="24"/>
      </w:rPr>
    </w:pPr>
  </w:p>
  <w:p w:rsidR="006B5701" w:rsidRPr="006E4784" w:rsidRDefault="006B5701"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4EC0396"/>
    <w:multiLevelType w:val="hybridMultilevel"/>
    <w:tmpl w:val="60529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2"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3"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A700AC"/>
    <w:multiLevelType w:val="multilevel"/>
    <w:tmpl w:val="ED7AF2D8"/>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Theme="majorHAnsi" w:hAnsiTheme="majorHAns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1"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5A0463B"/>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5"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29"/>
  </w:num>
  <w:num w:numId="2">
    <w:abstractNumId w:val="21"/>
  </w:num>
  <w:num w:numId="3">
    <w:abstractNumId w:val="31"/>
  </w:num>
  <w:num w:numId="4">
    <w:abstractNumId w:val="8"/>
  </w:num>
  <w:num w:numId="5">
    <w:abstractNumId w:val="4"/>
  </w:num>
  <w:num w:numId="6">
    <w:abstractNumId w:val="3"/>
  </w:num>
  <w:num w:numId="7">
    <w:abstractNumId w:val="6"/>
  </w:num>
  <w:num w:numId="8">
    <w:abstractNumId w:val="26"/>
  </w:num>
  <w:num w:numId="9">
    <w:abstractNumId w:val="35"/>
  </w:num>
  <w:num w:numId="10">
    <w:abstractNumId w:val="12"/>
  </w:num>
  <w:num w:numId="11">
    <w:abstractNumId w:val="13"/>
  </w:num>
  <w:num w:numId="12">
    <w:abstractNumId w:val="33"/>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7"/>
  </w:num>
  <w:num w:numId="22">
    <w:abstractNumId w:val="15"/>
  </w:num>
  <w:num w:numId="23">
    <w:abstractNumId w:val="27"/>
  </w:num>
  <w:num w:numId="24">
    <w:abstractNumId w:val="20"/>
  </w:num>
  <w:num w:numId="25">
    <w:abstractNumId w:val="24"/>
  </w:num>
  <w:num w:numId="26">
    <w:abstractNumId w:val="28"/>
  </w:num>
  <w:num w:numId="27">
    <w:abstractNumId w:val="23"/>
  </w:num>
  <w:num w:numId="28">
    <w:abstractNumId w:val="14"/>
  </w:num>
  <w:num w:numId="29">
    <w:abstractNumId w:val="9"/>
  </w:num>
  <w:num w:numId="30">
    <w:abstractNumId w:val="16"/>
  </w:num>
  <w:num w:numId="31">
    <w:abstractNumId w:val="19"/>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2"/>
  </w:num>
  <w:num w:numId="37">
    <w:abstractNumId w:val="34"/>
  </w:num>
  <w:num w:numId="38">
    <w:abstractNumId w:val="11"/>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55A7"/>
    <w:rsid w:val="0001140E"/>
    <w:rsid w:val="00011D26"/>
    <w:rsid w:val="00016948"/>
    <w:rsid w:val="00020A29"/>
    <w:rsid w:val="00027BB8"/>
    <w:rsid w:val="00050CF6"/>
    <w:rsid w:val="00050F3F"/>
    <w:rsid w:val="00070DA3"/>
    <w:rsid w:val="00072EDC"/>
    <w:rsid w:val="00087986"/>
    <w:rsid w:val="00090822"/>
    <w:rsid w:val="000915AB"/>
    <w:rsid w:val="000A1186"/>
    <w:rsid w:val="000A466C"/>
    <w:rsid w:val="000A62DA"/>
    <w:rsid w:val="000B255F"/>
    <w:rsid w:val="000B2E23"/>
    <w:rsid w:val="000D0AE8"/>
    <w:rsid w:val="000D3D97"/>
    <w:rsid w:val="000D71B3"/>
    <w:rsid w:val="000E2677"/>
    <w:rsid w:val="000F0E5F"/>
    <w:rsid w:val="000F12EE"/>
    <w:rsid w:val="000F3AF8"/>
    <w:rsid w:val="000F4088"/>
    <w:rsid w:val="00105F5C"/>
    <w:rsid w:val="00106AD0"/>
    <w:rsid w:val="00114CAB"/>
    <w:rsid w:val="00121F61"/>
    <w:rsid w:val="001227A8"/>
    <w:rsid w:val="0013010C"/>
    <w:rsid w:val="00135A1F"/>
    <w:rsid w:val="001377FD"/>
    <w:rsid w:val="00155CB2"/>
    <w:rsid w:val="00172DC4"/>
    <w:rsid w:val="0018035A"/>
    <w:rsid w:val="00183D48"/>
    <w:rsid w:val="001A46BA"/>
    <w:rsid w:val="001B5CDE"/>
    <w:rsid w:val="001C3B98"/>
    <w:rsid w:val="001D1A85"/>
    <w:rsid w:val="001D1E10"/>
    <w:rsid w:val="001E5DB6"/>
    <w:rsid w:val="001F2C30"/>
    <w:rsid w:val="001F5C78"/>
    <w:rsid w:val="00210A82"/>
    <w:rsid w:val="002137AA"/>
    <w:rsid w:val="0022099A"/>
    <w:rsid w:val="0022692B"/>
    <w:rsid w:val="00227047"/>
    <w:rsid w:val="002307E2"/>
    <w:rsid w:val="00237313"/>
    <w:rsid w:val="002470C7"/>
    <w:rsid w:val="0024796A"/>
    <w:rsid w:val="002479DF"/>
    <w:rsid w:val="00254AFB"/>
    <w:rsid w:val="00255611"/>
    <w:rsid w:val="0028724B"/>
    <w:rsid w:val="00291F81"/>
    <w:rsid w:val="002C17E4"/>
    <w:rsid w:val="002C2EA7"/>
    <w:rsid w:val="002D43E9"/>
    <w:rsid w:val="002E6B28"/>
    <w:rsid w:val="002F1732"/>
    <w:rsid w:val="002F4BDC"/>
    <w:rsid w:val="0030017A"/>
    <w:rsid w:val="00304D71"/>
    <w:rsid w:val="003050CB"/>
    <w:rsid w:val="00310603"/>
    <w:rsid w:val="00310ED4"/>
    <w:rsid w:val="0031530F"/>
    <w:rsid w:val="003164D3"/>
    <w:rsid w:val="00321507"/>
    <w:rsid w:val="00341D70"/>
    <w:rsid w:val="003468E9"/>
    <w:rsid w:val="00346E3D"/>
    <w:rsid w:val="00351EAC"/>
    <w:rsid w:val="00355E1D"/>
    <w:rsid w:val="00362C2C"/>
    <w:rsid w:val="00363036"/>
    <w:rsid w:val="003711B0"/>
    <w:rsid w:val="00381548"/>
    <w:rsid w:val="00390850"/>
    <w:rsid w:val="00397245"/>
    <w:rsid w:val="003A1D5F"/>
    <w:rsid w:val="003B2CA3"/>
    <w:rsid w:val="003D0998"/>
    <w:rsid w:val="003F0562"/>
    <w:rsid w:val="003F2D04"/>
    <w:rsid w:val="003F4E94"/>
    <w:rsid w:val="003F75AF"/>
    <w:rsid w:val="004057A6"/>
    <w:rsid w:val="004123EE"/>
    <w:rsid w:val="00420A5A"/>
    <w:rsid w:val="00422330"/>
    <w:rsid w:val="0042251A"/>
    <w:rsid w:val="004240A9"/>
    <w:rsid w:val="00427F4E"/>
    <w:rsid w:val="00440BC5"/>
    <w:rsid w:val="00442828"/>
    <w:rsid w:val="00451663"/>
    <w:rsid w:val="00452393"/>
    <w:rsid w:val="004710EC"/>
    <w:rsid w:val="00473B57"/>
    <w:rsid w:val="00480A4E"/>
    <w:rsid w:val="00481C69"/>
    <w:rsid w:val="00490029"/>
    <w:rsid w:val="004D4FC5"/>
    <w:rsid w:val="004E77F6"/>
    <w:rsid w:val="004F1DE7"/>
    <w:rsid w:val="00526DFA"/>
    <w:rsid w:val="0053490E"/>
    <w:rsid w:val="00543A19"/>
    <w:rsid w:val="00564077"/>
    <w:rsid w:val="00567D5F"/>
    <w:rsid w:val="00570594"/>
    <w:rsid w:val="005765E0"/>
    <w:rsid w:val="00577EDD"/>
    <w:rsid w:val="005812B6"/>
    <w:rsid w:val="0059247E"/>
    <w:rsid w:val="005953DB"/>
    <w:rsid w:val="005B05C2"/>
    <w:rsid w:val="005B1698"/>
    <w:rsid w:val="005B64EF"/>
    <w:rsid w:val="005C06B0"/>
    <w:rsid w:val="005D1D64"/>
    <w:rsid w:val="005E610D"/>
    <w:rsid w:val="005F37BD"/>
    <w:rsid w:val="00606A4A"/>
    <w:rsid w:val="00616A7D"/>
    <w:rsid w:val="00640350"/>
    <w:rsid w:val="00645505"/>
    <w:rsid w:val="00652B54"/>
    <w:rsid w:val="00682927"/>
    <w:rsid w:val="00691D15"/>
    <w:rsid w:val="006A07F0"/>
    <w:rsid w:val="006B2893"/>
    <w:rsid w:val="006B40BE"/>
    <w:rsid w:val="006B5701"/>
    <w:rsid w:val="006E04CC"/>
    <w:rsid w:val="006E2530"/>
    <w:rsid w:val="006E4784"/>
    <w:rsid w:val="006E5E70"/>
    <w:rsid w:val="006F090E"/>
    <w:rsid w:val="006F2FD2"/>
    <w:rsid w:val="006F4A0E"/>
    <w:rsid w:val="00702BE3"/>
    <w:rsid w:val="0071335A"/>
    <w:rsid w:val="00713D7A"/>
    <w:rsid w:val="00721A99"/>
    <w:rsid w:val="0073289E"/>
    <w:rsid w:val="00734552"/>
    <w:rsid w:val="007378E6"/>
    <w:rsid w:val="00770433"/>
    <w:rsid w:val="00772635"/>
    <w:rsid w:val="00794274"/>
    <w:rsid w:val="007C5F97"/>
    <w:rsid w:val="007E2369"/>
    <w:rsid w:val="007E53A0"/>
    <w:rsid w:val="007F1691"/>
    <w:rsid w:val="007F4502"/>
    <w:rsid w:val="007F4BDA"/>
    <w:rsid w:val="00803398"/>
    <w:rsid w:val="008054FF"/>
    <w:rsid w:val="008151C9"/>
    <w:rsid w:val="00821454"/>
    <w:rsid w:val="008234C6"/>
    <w:rsid w:val="0082513B"/>
    <w:rsid w:val="00826455"/>
    <w:rsid w:val="00840140"/>
    <w:rsid w:val="008404DC"/>
    <w:rsid w:val="0086172A"/>
    <w:rsid w:val="008733E5"/>
    <w:rsid w:val="00874BB5"/>
    <w:rsid w:val="00875549"/>
    <w:rsid w:val="00886A62"/>
    <w:rsid w:val="008A1AFF"/>
    <w:rsid w:val="008A2638"/>
    <w:rsid w:val="008A34CC"/>
    <w:rsid w:val="008A6A14"/>
    <w:rsid w:val="008B6595"/>
    <w:rsid w:val="008C0524"/>
    <w:rsid w:val="008C0E8F"/>
    <w:rsid w:val="008C6A86"/>
    <w:rsid w:val="008D0B1C"/>
    <w:rsid w:val="008D2D9A"/>
    <w:rsid w:val="008F5FFD"/>
    <w:rsid w:val="00903A3A"/>
    <w:rsid w:val="00916124"/>
    <w:rsid w:val="00920FEC"/>
    <w:rsid w:val="00934E4B"/>
    <w:rsid w:val="00940635"/>
    <w:rsid w:val="0094259E"/>
    <w:rsid w:val="009433B6"/>
    <w:rsid w:val="009435F2"/>
    <w:rsid w:val="00943F0C"/>
    <w:rsid w:val="00954C60"/>
    <w:rsid w:val="00966CF9"/>
    <w:rsid w:val="00980968"/>
    <w:rsid w:val="009810B5"/>
    <w:rsid w:val="0098242C"/>
    <w:rsid w:val="00984FAF"/>
    <w:rsid w:val="0099582A"/>
    <w:rsid w:val="009A39A3"/>
    <w:rsid w:val="009A5015"/>
    <w:rsid w:val="009B3D06"/>
    <w:rsid w:val="009D4ABF"/>
    <w:rsid w:val="009E5A1A"/>
    <w:rsid w:val="009F69A2"/>
    <w:rsid w:val="00A06C1B"/>
    <w:rsid w:val="00A33D0B"/>
    <w:rsid w:val="00A3717C"/>
    <w:rsid w:val="00A4644D"/>
    <w:rsid w:val="00A52F84"/>
    <w:rsid w:val="00A664F3"/>
    <w:rsid w:val="00A676D7"/>
    <w:rsid w:val="00A7472A"/>
    <w:rsid w:val="00A75811"/>
    <w:rsid w:val="00A93500"/>
    <w:rsid w:val="00A966DE"/>
    <w:rsid w:val="00AB4F47"/>
    <w:rsid w:val="00AB6365"/>
    <w:rsid w:val="00AC3270"/>
    <w:rsid w:val="00AD07AE"/>
    <w:rsid w:val="00AE56CD"/>
    <w:rsid w:val="00B044C3"/>
    <w:rsid w:val="00B10DDB"/>
    <w:rsid w:val="00B371AF"/>
    <w:rsid w:val="00B37F9E"/>
    <w:rsid w:val="00B510E9"/>
    <w:rsid w:val="00B54BE1"/>
    <w:rsid w:val="00B608BB"/>
    <w:rsid w:val="00B62384"/>
    <w:rsid w:val="00B67061"/>
    <w:rsid w:val="00B77447"/>
    <w:rsid w:val="00B91DBC"/>
    <w:rsid w:val="00B94EDE"/>
    <w:rsid w:val="00B96413"/>
    <w:rsid w:val="00B97C17"/>
    <w:rsid w:val="00BA2381"/>
    <w:rsid w:val="00BD44BF"/>
    <w:rsid w:val="00BD748D"/>
    <w:rsid w:val="00BE42DD"/>
    <w:rsid w:val="00BF0C50"/>
    <w:rsid w:val="00C070AD"/>
    <w:rsid w:val="00C07B5D"/>
    <w:rsid w:val="00C107DC"/>
    <w:rsid w:val="00C20D6C"/>
    <w:rsid w:val="00C362D1"/>
    <w:rsid w:val="00C42553"/>
    <w:rsid w:val="00C440FF"/>
    <w:rsid w:val="00C5227D"/>
    <w:rsid w:val="00C531A4"/>
    <w:rsid w:val="00C63D8D"/>
    <w:rsid w:val="00C6744D"/>
    <w:rsid w:val="00C7023A"/>
    <w:rsid w:val="00C70EFB"/>
    <w:rsid w:val="00C742D1"/>
    <w:rsid w:val="00C85742"/>
    <w:rsid w:val="00C86153"/>
    <w:rsid w:val="00C87166"/>
    <w:rsid w:val="00C9478A"/>
    <w:rsid w:val="00CB18FC"/>
    <w:rsid w:val="00CB6DF7"/>
    <w:rsid w:val="00CE3CEB"/>
    <w:rsid w:val="00CE4335"/>
    <w:rsid w:val="00CE6AC2"/>
    <w:rsid w:val="00CF5588"/>
    <w:rsid w:val="00CF7151"/>
    <w:rsid w:val="00D03693"/>
    <w:rsid w:val="00D04173"/>
    <w:rsid w:val="00D11708"/>
    <w:rsid w:val="00D23213"/>
    <w:rsid w:val="00D34288"/>
    <w:rsid w:val="00D45117"/>
    <w:rsid w:val="00D5341A"/>
    <w:rsid w:val="00D6001C"/>
    <w:rsid w:val="00D62737"/>
    <w:rsid w:val="00D63049"/>
    <w:rsid w:val="00D95167"/>
    <w:rsid w:val="00D95A6C"/>
    <w:rsid w:val="00DA4DBE"/>
    <w:rsid w:val="00DB179F"/>
    <w:rsid w:val="00DB5431"/>
    <w:rsid w:val="00DC6B6E"/>
    <w:rsid w:val="00DD112E"/>
    <w:rsid w:val="00DD5C11"/>
    <w:rsid w:val="00E02641"/>
    <w:rsid w:val="00E24B52"/>
    <w:rsid w:val="00E41411"/>
    <w:rsid w:val="00E46812"/>
    <w:rsid w:val="00E53EEB"/>
    <w:rsid w:val="00E56747"/>
    <w:rsid w:val="00E62EED"/>
    <w:rsid w:val="00E711DC"/>
    <w:rsid w:val="00E77C8C"/>
    <w:rsid w:val="00E81B96"/>
    <w:rsid w:val="00E8455D"/>
    <w:rsid w:val="00E97B4D"/>
    <w:rsid w:val="00EA609F"/>
    <w:rsid w:val="00EC7827"/>
    <w:rsid w:val="00ED1725"/>
    <w:rsid w:val="00ED58A2"/>
    <w:rsid w:val="00EE0320"/>
    <w:rsid w:val="00EF134E"/>
    <w:rsid w:val="00F018C4"/>
    <w:rsid w:val="00F12762"/>
    <w:rsid w:val="00F13DF8"/>
    <w:rsid w:val="00F15A00"/>
    <w:rsid w:val="00F3658E"/>
    <w:rsid w:val="00F371A6"/>
    <w:rsid w:val="00F50433"/>
    <w:rsid w:val="00F570A3"/>
    <w:rsid w:val="00F65672"/>
    <w:rsid w:val="00F65D74"/>
    <w:rsid w:val="00F76331"/>
    <w:rsid w:val="00F84408"/>
    <w:rsid w:val="00F90189"/>
    <w:rsid w:val="00F95BDE"/>
    <w:rsid w:val="00FA769B"/>
    <w:rsid w:val="00FA769C"/>
    <w:rsid w:val="00FB46B7"/>
    <w:rsid w:val="00FB5888"/>
    <w:rsid w:val="00FB596F"/>
    <w:rsid w:val="00FB729B"/>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1705EC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2CA3"/>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F90E5F1F-788D-495F-8682-B9FE3F242B7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14</Pages>
  <Words>2572</Words>
  <Characters>17724</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Leeuwen, van</cp:lastModifiedBy>
  <cp:revision>17</cp:revision>
  <dcterms:created xsi:type="dcterms:W3CDTF">2024-07-18T10:13:00Z</dcterms:created>
  <dcterms:modified xsi:type="dcterms:W3CDTF">2024-08-22T07:32:00Z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ee6b1e2f-91da-99ba-c614-1bdf64fe02de</vt:lpwstr>
  </property>
  <property fmtid="{D5CDD505-2E9C-101B-9397-08002B2CF9AE}" pid="3" name="CORSA_OBJECTTYPE">
    <vt:lpwstr>S</vt:lpwstr>
  </property>
  <property fmtid="{D5CDD505-2E9C-101B-9397-08002B2CF9AE}" pid="4" name="CORSA_OBJECTID">
    <vt:lpwstr>U24.03508</vt:lpwstr>
  </property>
  <property fmtid="{D5CDD505-2E9C-101B-9397-08002B2CF9AE}" pid="5" name="CORSA_VERSION">
    <vt:lpwstr>1</vt:lpwstr>
  </property>
</Properties>
</file>